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70E" w:rsidRPr="001C170E" w:rsidRDefault="001C170E" w:rsidP="001C170E">
      <w:pPr>
        <w:spacing w:after="0"/>
        <w:ind w:left="360"/>
        <w:jc w:val="center"/>
        <w:rPr>
          <w:rFonts w:ascii="Times New Roman" w:hAnsi="Times New Roman" w:cs="Times New Roman"/>
          <w:sz w:val="32"/>
          <w:szCs w:val="32"/>
        </w:rPr>
      </w:pPr>
      <w:r w:rsidRPr="001C170E">
        <w:rPr>
          <w:rFonts w:ascii="Times New Roman" w:hAnsi="Times New Roman" w:cs="Times New Roman"/>
          <w:b/>
          <w:bCs/>
          <w:sz w:val="32"/>
          <w:szCs w:val="32"/>
        </w:rPr>
        <w:t>State Board of Technical Education &amp; Training, Telangana</w:t>
      </w:r>
    </w:p>
    <w:p w:rsidR="001C170E" w:rsidRPr="001C170E" w:rsidRDefault="001C170E" w:rsidP="001C170E">
      <w:pPr>
        <w:spacing w:after="0"/>
        <w:ind w:left="360"/>
        <w:jc w:val="center"/>
        <w:rPr>
          <w:rFonts w:ascii="Times New Roman" w:hAnsi="Times New Roman" w:cs="Times New Roman"/>
          <w:sz w:val="32"/>
          <w:szCs w:val="32"/>
        </w:rPr>
      </w:pPr>
      <w:r w:rsidRPr="001C170E">
        <w:rPr>
          <w:rFonts w:ascii="Times New Roman" w:hAnsi="Times New Roman" w:cs="Times New Roman"/>
          <w:b/>
          <w:bCs/>
          <w:sz w:val="32"/>
          <w:szCs w:val="32"/>
        </w:rPr>
        <w:t>Department of Technical Education</w:t>
      </w:r>
    </w:p>
    <w:p w:rsidR="001C170E" w:rsidRPr="001C170E" w:rsidRDefault="001C170E" w:rsidP="001C170E">
      <w:pPr>
        <w:spacing w:after="0"/>
        <w:ind w:left="360"/>
        <w:jc w:val="center"/>
        <w:rPr>
          <w:rFonts w:ascii="Times New Roman" w:hAnsi="Times New Roman" w:cs="Times New Roman"/>
          <w:sz w:val="32"/>
          <w:szCs w:val="32"/>
        </w:rPr>
      </w:pPr>
      <w:r w:rsidRPr="001C170E">
        <w:rPr>
          <w:rFonts w:ascii="Times New Roman" w:hAnsi="Times New Roman" w:cs="Times New Roman"/>
          <w:b/>
          <w:bCs/>
          <w:sz w:val="32"/>
          <w:szCs w:val="32"/>
        </w:rPr>
        <w:t>Diploma in Electrical &amp; Electronics Engineering</w:t>
      </w:r>
    </w:p>
    <w:p w:rsidR="001C170E" w:rsidRPr="001C170E" w:rsidRDefault="001C170E" w:rsidP="001C170E">
      <w:pPr>
        <w:ind w:left="360"/>
        <w:jc w:val="center"/>
        <w:rPr>
          <w:rFonts w:ascii="Times New Roman" w:hAnsi="Times New Roman" w:cs="Times New Roman"/>
          <w:b/>
          <w:bCs/>
          <w:sz w:val="24"/>
          <w:szCs w:val="24"/>
        </w:rPr>
      </w:pPr>
      <w:r w:rsidRPr="001C170E">
        <w:rPr>
          <w:rFonts w:ascii="Times New Roman" w:hAnsi="Times New Roman" w:cs="Times New Roman"/>
          <w:b/>
          <w:bCs/>
          <w:sz w:val="24"/>
          <w:szCs w:val="24"/>
        </w:rPr>
        <w:t>C-26 Curriculum</w:t>
      </w:r>
    </w:p>
    <w:tbl>
      <w:tblPr>
        <w:tblW w:w="9611" w:type="dxa"/>
        <w:tblInd w:w="-757" w:type="dxa"/>
        <w:tblLook w:val="04A0"/>
      </w:tblPr>
      <w:tblGrid>
        <w:gridCol w:w="1886"/>
        <w:gridCol w:w="3828"/>
        <w:gridCol w:w="2460"/>
        <w:gridCol w:w="1437"/>
      </w:tblGrid>
      <w:tr w:rsidR="001C170E" w:rsidRPr="003E175D" w:rsidTr="006C55BD">
        <w:trPr>
          <w:trHeight w:val="402"/>
        </w:trPr>
        <w:tc>
          <w:tcPr>
            <w:tcW w:w="1886" w:type="dxa"/>
            <w:tcBorders>
              <w:top w:val="single" w:sz="4" w:space="0" w:color="auto"/>
              <w:left w:val="single" w:sz="4" w:space="0" w:color="auto"/>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Title</w:t>
            </w:r>
          </w:p>
        </w:tc>
        <w:tc>
          <w:tcPr>
            <w:tcW w:w="3828" w:type="dxa"/>
            <w:tcBorders>
              <w:top w:val="single" w:sz="4" w:space="0" w:color="auto"/>
              <w:bottom w:val="single" w:sz="4" w:space="0" w:color="auto"/>
              <w:right w:val="single" w:sz="4" w:space="0" w:color="auto"/>
            </w:tcBorders>
            <w:vAlign w:val="center"/>
          </w:tcPr>
          <w:p w:rsidR="001C170E" w:rsidRPr="0030240B" w:rsidRDefault="001C170E" w:rsidP="00DB77F1">
            <w:pPr>
              <w:spacing w:after="0" w:line="240" w:lineRule="auto"/>
              <w:rPr>
                <w:rFonts w:ascii="Times New Roman" w:hAnsi="Times New Roman" w:cs="Times New Roman"/>
                <w:sz w:val="24"/>
                <w:szCs w:val="24"/>
              </w:rPr>
            </w:pPr>
            <w:r w:rsidRPr="00A070B2">
              <w:rPr>
                <w:rFonts w:ascii="Times New Roman" w:eastAsia="Times New Roman" w:hAnsi="Times New Roman" w:cs="Times New Roman"/>
                <w:color w:val="000000"/>
                <w:sz w:val="24"/>
                <w:szCs w:val="24"/>
                <w:lang w:val="en-IN" w:eastAsia="en-IN"/>
              </w:rPr>
              <w:t>Product Design &amp; Development for Electrical</w:t>
            </w:r>
            <w:r>
              <w:rPr>
                <w:rFonts w:ascii="Times New Roman" w:eastAsia="Times New Roman" w:hAnsi="Times New Roman" w:cs="Times New Roman"/>
                <w:color w:val="000000"/>
                <w:sz w:val="24"/>
                <w:szCs w:val="24"/>
                <w:lang w:val="en-IN" w:eastAsia="en-IN"/>
              </w:rPr>
              <w:t xml:space="preserve"> Lab</w:t>
            </w:r>
          </w:p>
        </w:tc>
        <w:tc>
          <w:tcPr>
            <w:tcW w:w="2460" w:type="dxa"/>
            <w:tcBorders>
              <w:top w:val="single" w:sz="4" w:space="0" w:color="auto"/>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Code</w:t>
            </w:r>
          </w:p>
        </w:tc>
        <w:tc>
          <w:tcPr>
            <w:tcW w:w="1437" w:type="dxa"/>
            <w:tcBorders>
              <w:top w:val="single" w:sz="4" w:space="0" w:color="auto"/>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hAnsi="Times New Roman" w:cs="Times New Roman"/>
                <w:sz w:val="24"/>
                <w:szCs w:val="24"/>
              </w:rPr>
              <w:t>EE-4</w:t>
            </w:r>
            <w:r w:rsidR="00DB2312">
              <w:rPr>
                <w:rFonts w:ascii="Times New Roman" w:hAnsi="Times New Roman" w:cs="Times New Roman"/>
                <w:sz w:val="24"/>
                <w:szCs w:val="24"/>
              </w:rPr>
              <w:t>10</w:t>
            </w:r>
          </w:p>
        </w:tc>
      </w:tr>
      <w:tr w:rsidR="001C170E" w:rsidRPr="003E175D" w:rsidTr="006C55BD">
        <w:trPr>
          <w:trHeight w:val="402"/>
        </w:trPr>
        <w:tc>
          <w:tcPr>
            <w:tcW w:w="1886" w:type="dxa"/>
            <w:tcBorders>
              <w:top w:val="nil"/>
              <w:left w:val="single" w:sz="4" w:space="0" w:color="auto"/>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Semester</w:t>
            </w:r>
          </w:p>
        </w:tc>
        <w:tc>
          <w:tcPr>
            <w:tcW w:w="3828" w:type="dxa"/>
            <w:tcBorders>
              <w:top w:val="single" w:sz="4" w:space="0" w:color="auto"/>
              <w:bottom w:val="single" w:sz="4" w:space="0" w:color="auto"/>
              <w:right w:val="single" w:sz="4" w:space="0" w:color="auto"/>
            </w:tcBorders>
            <w:vAlign w:val="center"/>
          </w:tcPr>
          <w:p w:rsidR="001C170E" w:rsidRPr="0030240B" w:rsidRDefault="001C170E" w:rsidP="00DB77F1">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val="en-IN" w:eastAsia="en-IN"/>
              </w:rPr>
              <w:t>IV Semester</w:t>
            </w:r>
          </w:p>
        </w:tc>
        <w:tc>
          <w:tcPr>
            <w:tcW w:w="2460"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Group</w:t>
            </w:r>
          </w:p>
        </w:tc>
        <w:tc>
          <w:tcPr>
            <w:tcW w:w="1437"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eastAsia="Times New Roman" w:hAnsi="Times New Roman" w:cs="Times New Roman"/>
                <w:color w:val="000000"/>
                <w:sz w:val="24"/>
                <w:szCs w:val="24"/>
                <w:lang w:eastAsia="en-IN"/>
              </w:rPr>
              <w:t>Core</w:t>
            </w:r>
          </w:p>
        </w:tc>
      </w:tr>
      <w:tr w:rsidR="001C170E" w:rsidRPr="003E175D" w:rsidTr="006C55BD">
        <w:trPr>
          <w:trHeight w:val="402"/>
        </w:trPr>
        <w:tc>
          <w:tcPr>
            <w:tcW w:w="1886" w:type="dxa"/>
            <w:tcBorders>
              <w:top w:val="nil"/>
              <w:left w:val="single" w:sz="4" w:space="0" w:color="auto"/>
              <w:bottom w:val="single" w:sz="4" w:space="0" w:color="auto"/>
              <w:right w:val="single" w:sz="4" w:space="0" w:color="auto"/>
            </w:tcBorders>
            <w:vAlign w:val="center"/>
            <w:hideMark/>
          </w:tcPr>
          <w:p w:rsidR="001C170E" w:rsidRPr="0030240B" w:rsidRDefault="001C170E" w:rsidP="00DB77F1">
            <w:pPr>
              <w:spacing w:after="0" w:line="240" w:lineRule="auto"/>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Teaching Scheme (L:T:P)</w:t>
            </w:r>
          </w:p>
        </w:tc>
        <w:tc>
          <w:tcPr>
            <w:tcW w:w="3828" w:type="dxa"/>
            <w:tcBorders>
              <w:top w:val="single" w:sz="4" w:space="0" w:color="auto"/>
              <w:bottom w:val="single" w:sz="4" w:space="0" w:color="auto"/>
              <w:right w:val="single" w:sz="4" w:space="0" w:color="auto"/>
            </w:tcBorders>
            <w:vAlign w:val="center"/>
          </w:tcPr>
          <w:p w:rsidR="001C170E" w:rsidRPr="009F0234" w:rsidRDefault="001C170E" w:rsidP="00DB77F1">
            <w:pPr>
              <w:spacing w:line="375" w:lineRule="atLeast"/>
              <w:jc w:val="center"/>
              <w:rPr>
                <w:rFonts w:ascii="Times New Roman" w:hAnsi="Times New Roman" w:cs="Times New Roman"/>
                <w:color w:val="0F1115"/>
                <w:sz w:val="24"/>
                <w:szCs w:val="24"/>
              </w:rPr>
            </w:pPr>
            <w:r w:rsidRPr="00A070B2">
              <w:rPr>
                <w:rFonts w:ascii="Times New Roman" w:eastAsia="Times New Roman" w:hAnsi="Times New Roman" w:cs="Times New Roman"/>
                <w:color w:val="000000"/>
                <w:sz w:val="24"/>
                <w:szCs w:val="24"/>
                <w:lang w:val="en-IN" w:eastAsia="en-IN"/>
              </w:rPr>
              <w:t>00:00:03</w:t>
            </w:r>
          </w:p>
        </w:tc>
        <w:tc>
          <w:tcPr>
            <w:tcW w:w="2460"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Credits</w:t>
            </w:r>
          </w:p>
        </w:tc>
        <w:tc>
          <w:tcPr>
            <w:tcW w:w="1437"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0"/>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 xml:space="preserve"> 2</w:t>
            </w:r>
          </w:p>
        </w:tc>
      </w:tr>
      <w:tr w:rsidR="001C170E" w:rsidRPr="003E175D" w:rsidTr="006C55BD">
        <w:trPr>
          <w:trHeight w:val="402"/>
        </w:trPr>
        <w:tc>
          <w:tcPr>
            <w:tcW w:w="1886" w:type="dxa"/>
            <w:tcBorders>
              <w:top w:val="nil"/>
              <w:left w:val="single" w:sz="4" w:space="0" w:color="auto"/>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Methodology</w:t>
            </w:r>
          </w:p>
        </w:tc>
        <w:tc>
          <w:tcPr>
            <w:tcW w:w="3828" w:type="dxa"/>
            <w:tcBorders>
              <w:top w:val="single" w:sz="4" w:space="0" w:color="auto"/>
              <w:bottom w:val="single" w:sz="4" w:space="0" w:color="auto"/>
              <w:right w:val="single" w:sz="4" w:space="0" w:color="auto"/>
            </w:tcBorders>
            <w:vAlign w:val="center"/>
          </w:tcPr>
          <w:p w:rsidR="001C170E" w:rsidRPr="0030240B" w:rsidRDefault="001C170E" w:rsidP="00DB77F1">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val="en-IN" w:eastAsia="en-IN"/>
              </w:rPr>
              <w:t>Design Practice / Project Work</w:t>
            </w:r>
          </w:p>
        </w:tc>
        <w:tc>
          <w:tcPr>
            <w:tcW w:w="2460"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Total Contact Periods</w:t>
            </w:r>
          </w:p>
        </w:tc>
        <w:tc>
          <w:tcPr>
            <w:tcW w:w="1437"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0"/>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45</w:t>
            </w:r>
          </w:p>
        </w:tc>
      </w:tr>
      <w:tr w:rsidR="001C170E" w:rsidRPr="003E175D" w:rsidTr="006C55BD">
        <w:trPr>
          <w:trHeight w:val="402"/>
        </w:trPr>
        <w:tc>
          <w:tcPr>
            <w:tcW w:w="1886" w:type="dxa"/>
            <w:tcBorders>
              <w:top w:val="nil"/>
              <w:left w:val="single" w:sz="4" w:space="0" w:color="auto"/>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CIE</w:t>
            </w:r>
          </w:p>
        </w:tc>
        <w:tc>
          <w:tcPr>
            <w:tcW w:w="3828" w:type="dxa"/>
            <w:tcBorders>
              <w:top w:val="single" w:sz="4" w:space="0" w:color="auto"/>
              <w:bottom w:val="single" w:sz="4" w:space="0" w:color="auto"/>
              <w:right w:val="single" w:sz="4" w:space="0" w:color="auto"/>
            </w:tcBorders>
            <w:vAlign w:val="center"/>
          </w:tcPr>
          <w:p w:rsidR="001C170E" w:rsidRPr="0030240B" w:rsidRDefault="001C170E" w:rsidP="00DB77F1">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val="en-IN" w:eastAsia="en-IN"/>
              </w:rPr>
              <w:t>60 Marks</w:t>
            </w:r>
          </w:p>
        </w:tc>
        <w:tc>
          <w:tcPr>
            <w:tcW w:w="2460"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SEE</w:t>
            </w:r>
          </w:p>
        </w:tc>
        <w:tc>
          <w:tcPr>
            <w:tcW w:w="1437" w:type="dxa"/>
            <w:tcBorders>
              <w:top w:val="nil"/>
              <w:left w:val="nil"/>
              <w:bottom w:val="single" w:sz="4" w:space="0" w:color="auto"/>
              <w:right w:val="single" w:sz="4" w:space="0" w:color="auto"/>
            </w:tcBorders>
            <w:vAlign w:val="center"/>
            <w:hideMark/>
          </w:tcPr>
          <w:p w:rsidR="001C170E" w:rsidRPr="0030240B" w:rsidRDefault="001C170E" w:rsidP="00DB77F1">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eastAsia="Times New Roman" w:hAnsi="Times New Roman" w:cs="Times New Roman"/>
                <w:color w:val="000000"/>
                <w:sz w:val="24"/>
                <w:szCs w:val="24"/>
                <w:lang w:eastAsia="en-IN"/>
              </w:rPr>
              <w:t>40 Marks</w:t>
            </w:r>
          </w:p>
        </w:tc>
      </w:tr>
    </w:tbl>
    <w:p w:rsidR="006C55BD" w:rsidRDefault="006C55BD" w:rsidP="001C170E">
      <w:pPr>
        <w:rPr>
          <w:rFonts w:ascii="Times New Roman" w:hAnsi="Times New Roman" w:cs="Times New Roman"/>
          <w:b/>
          <w:bCs/>
          <w:sz w:val="28"/>
          <w:szCs w:val="28"/>
          <w:lang w:val="en-IN"/>
        </w:rPr>
      </w:pPr>
    </w:p>
    <w:p w:rsidR="001C170E" w:rsidRPr="001C170E" w:rsidRDefault="001C170E" w:rsidP="001C170E">
      <w:pPr>
        <w:rPr>
          <w:rFonts w:ascii="Times New Roman" w:hAnsi="Times New Roman" w:cs="Times New Roman"/>
          <w:b/>
          <w:bCs/>
          <w:sz w:val="28"/>
          <w:szCs w:val="28"/>
          <w:lang w:val="en-IN"/>
        </w:rPr>
      </w:pPr>
      <w:r w:rsidRPr="001C170E">
        <w:rPr>
          <w:rFonts w:ascii="Times New Roman" w:hAnsi="Times New Roman" w:cs="Times New Roman"/>
          <w:b/>
          <w:bCs/>
          <w:sz w:val="28"/>
          <w:szCs w:val="28"/>
          <w:lang w:val="en-IN"/>
        </w:rPr>
        <w:t>COURSE DESCRIPTION</w:t>
      </w:r>
    </w:p>
    <w:p w:rsidR="001C170E" w:rsidRPr="001C170E" w:rsidRDefault="001C170E" w:rsidP="001C170E">
      <w:pPr>
        <w:jc w:val="both"/>
        <w:rPr>
          <w:rFonts w:ascii="Times New Roman" w:hAnsi="Times New Roman" w:cs="Times New Roman"/>
          <w:sz w:val="24"/>
          <w:szCs w:val="24"/>
          <w:lang w:val="en-IN"/>
        </w:rPr>
      </w:pPr>
      <w:r w:rsidRPr="001C170E">
        <w:rPr>
          <w:rFonts w:ascii="Times New Roman" w:hAnsi="Times New Roman" w:cs="Times New Roman"/>
          <w:sz w:val="24"/>
          <w:szCs w:val="24"/>
          <w:lang w:val="en-IN"/>
        </w:rPr>
        <w:t>This lab course provides hands</w:t>
      </w:r>
      <w:r w:rsidRPr="001C170E">
        <w:rPr>
          <w:rFonts w:ascii="Times New Roman" w:hAnsi="Times New Roman" w:cs="Times New Roman"/>
          <w:sz w:val="24"/>
          <w:szCs w:val="24"/>
          <w:lang w:val="en-IN"/>
        </w:rPr>
        <w:noBreakHyphen/>
        <w:t>on training in electrical product design and development using CAD software. Students learn to identify user needs, create functional designs, select components, and produce detailed electrical drawings—including schematics, wiring layouts, and single</w:t>
      </w:r>
      <w:r w:rsidRPr="001C170E">
        <w:rPr>
          <w:rFonts w:ascii="Times New Roman" w:hAnsi="Times New Roman" w:cs="Times New Roman"/>
          <w:sz w:val="24"/>
          <w:szCs w:val="24"/>
          <w:lang w:val="en-IN"/>
        </w:rPr>
        <w:noBreakHyphen/>
        <w:t>line diagrams—through practical CAD exercises. A mini</w:t>
      </w:r>
      <w:r w:rsidRPr="001C170E">
        <w:rPr>
          <w:rFonts w:ascii="Times New Roman" w:hAnsi="Times New Roman" w:cs="Times New Roman"/>
          <w:sz w:val="24"/>
          <w:szCs w:val="24"/>
          <w:lang w:val="en-IN"/>
        </w:rPr>
        <w:noBreakHyphen/>
        <w:t>project reinforces real</w:t>
      </w:r>
      <w:r w:rsidRPr="001C170E">
        <w:rPr>
          <w:rFonts w:ascii="Times New Roman" w:hAnsi="Times New Roman" w:cs="Times New Roman"/>
          <w:sz w:val="24"/>
          <w:szCs w:val="24"/>
          <w:lang w:val="en-IN"/>
        </w:rPr>
        <w:noBreakHyphen/>
        <w:t>world design, documentation, and presentation skills for simple electrical products.</w:t>
      </w:r>
    </w:p>
    <w:p w:rsidR="001C170E" w:rsidRPr="001C170E" w:rsidRDefault="001C170E" w:rsidP="001C170E">
      <w:pPr>
        <w:rPr>
          <w:rFonts w:ascii="Times New Roman" w:hAnsi="Times New Roman" w:cs="Times New Roman"/>
          <w:b/>
          <w:bCs/>
          <w:sz w:val="28"/>
          <w:szCs w:val="28"/>
          <w:lang w:val="en-IN"/>
        </w:rPr>
      </w:pPr>
      <w:r w:rsidRPr="001C170E">
        <w:rPr>
          <w:rFonts w:ascii="Times New Roman" w:hAnsi="Times New Roman" w:cs="Times New Roman"/>
          <w:b/>
          <w:bCs/>
          <w:sz w:val="28"/>
          <w:szCs w:val="28"/>
          <w:lang w:val="en-IN"/>
        </w:rPr>
        <w:t>PREREQUISITES</w:t>
      </w:r>
    </w:p>
    <w:p w:rsidR="001C170E" w:rsidRPr="001C170E" w:rsidRDefault="001C170E">
      <w:pPr>
        <w:numPr>
          <w:ilvl w:val="0"/>
          <w:numId w:val="17"/>
        </w:numPr>
        <w:rPr>
          <w:rFonts w:ascii="Times New Roman" w:hAnsi="Times New Roman" w:cs="Times New Roman"/>
          <w:sz w:val="24"/>
          <w:szCs w:val="24"/>
          <w:lang w:val="en-IN"/>
        </w:rPr>
      </w:pPr>
      <w:r w:rsidRPr="001C170E">
        <w:rPr>
          <w:rFonts w:ascii="Times New Roman" w:hAnsi="Times New Roman" w:cs="Times New Roman"/>
          <w:sz w:val="24"/>
          <w:szCs w:val="24"/>
          <w:lang w:val="en-IN"/>
        </w:rPr>
        <w:t>Basic understanding of electrical engineering fundamentals.</w:t>
      </w:r>
    </w:p>
    <w:p w:rsidR="001C170E" w:rsidRPr="001C170E" w:rsidRDefault="001C170E">
      <w:pPr>
        <w:numPr>
          <w:ilvl w:val="0"/>
          <w:numId w:val="17"/>
        </w:numPr>
        <w:rPr>
          <w:rFonts w:ascii="Times New Roman" w:hAnsi="Times New Roman" w:cs="Times New Roman"/>
          <w:sz w:val="24"/>
          <w:szCs w:val="24"/>
          <w:lang w:val="en-IN"/>
        </w:rPr>
      </w:pPr>
      <w:r w:rsidRPr="001C170E">
        <w:rPr>
          <w:rFonts w:ascii="Times New Roman" w:hAnsi="Times New Roman" w:cs="Times New Roman"/>
          <w:sz w:val="24"/>
          <w:szCs w:val="24"/>
          <w:lang w:val="en-IN"/>
        </w:rPr>
        <w:t>Familiarity with computer usage and introductory CAD software.</w:t>
      </w:r>
    </w:p>
    <w:p w:rsidR="001C170E" w:rsidRPr="001C170E" w:rsidRDefault="001C170E">
      <w:pPr>
        <w:numPr>
          <w:ilvl w:val="0"/>
          <w:numId w:val="17"/>
        </w:numPr>
        <w:rPr>
          <w:rFonts w:ascii="Times New Roman" w:hAnsi="Times New Roman" w:cs="Times New Roman"/>
          <w:sz w:val="24"/>
          <w:szCs w:val="24"/>
          <w:lang w:val="en-IN"/>
        </w:rPr>
      </w:pPr>
      <w:r w:rsidRPr="001C170E">
        <w:rPr>
          <w:rFonts w:ascii="Times New Roman" w:hAnsi="Times New Roman" w:cs="Times New Roman"/>
          <w:sz w:val="24"/>
          <w:szCs w:val="24"/>
          <w:lang w:val="en-IN"/>
        </w:rPr>
        <w:t>Knowledge of standard electrical components and symbols.</w:t>
      </w:r>
    </w:p>
    <w:p w:rsidR="001C170E" w:rsidRPr="001C170E" w:rsidRDefault="001C170E" w:rsidP="001C170E">
      <w:pPr>
        <w:rPr>
          <w:rFonts w:ascii="Times New Roman" w:hAnsi="Times New Roman" w:cs="Times New Roman"/>
          <w:b/>
          <w:bCs/>
          <w:sz w:val="28"/>
          <w:szCs w:val="28"/>
          <w:lang w:val="en-IN"/>
        </w:rPr>
      </w:pPr>
      <w:r w:rsidRPr="001C170E">
        <w:rPr>
          <w:rFonts w:ascii="Times New Roman" w:hAnsi="Times New Roman" w:cs="Times New Roman"/>
          <w:b/>
          <w:bCs/>
          <w:sz w:val="28"/>
          <w:szCs w:val="28"/>
          <w:lang w:val="en-IN"/>
        </w:rPr>
        <w:t>COURSE OBJECTIVES</w:t>
      </w:r>
    </w:p>
    <w:p w:rsidR="001C170E" w:rsidRPr="001C170E" w:rsidRDefault="001C170E">
      <w:pPr>
        <w:numPr>
          <w:ilvl w:val="0"/>
          <w:numId w:val="18"/>
        </w:numPr>
        <w:rPr>
          <w:rFonts w:ascii="Times New Roman" w:hAnsi="Times New Roman" w:cs="Times New Roman"/>
          <w:sz w:val="24"/>
          <w:szCs w:val="24"/>
          <w:lang w:val="en-IN"/>
        </w:rPr>
      </w:pPr>
      <w:r w:rsidRPr="001C170E">
        <w:rPr>
          <w:rFonts w:ascii="Times New Roman" w:hAnsi="Times New Roman" w:cs="Times New Roman"/>
          <w:sz w:val="24"/>
          <w:szCs w:val="24"/>
          <w:lang w:val="en-IN"/>
        </w:rPr>
        <w:t>To introduce fundamental concepts of electrical product design and development.</w:t>
      </w:r>
    </w:p>
    <w:p w:rsidR="001C170E" w:rsidRPr="001C170E" w:rsidRDefault="001C170E">
      <w:pPr>
        <w:numPr>
          <w:ilvl w:val="0"/>
          <w:numId w:val="18"/>
        </w:numPr>
        <w:rPr>
          <w:rFonts w:ascii="Times New Roman" w:hAnsi="Times New Roman" w:cs="Times New Roman"/>
          <w:sz w:val="24"/>
          <w:szCs w:val="24"/>
          <w:lang w:val="en-IN"/>
        </w:rPr>
      </w:pPr>
      <w:r w:rsidRPr="001C170E">
        <w:rPr>
          <w:rFonts w:ascii="Times New Roman" w:hAnsi="Times New Roman" w:cs="Times New Roman"/>
          <w:sz w:val="24"/>
          <w:szCs w:val="24"/>
          <w:lang w:val="en-IN"/>
        </w:rPr>
        <w:t>To develop skills in using CAD software for electrical drafting and layout design.</w:t>
      </w:r>
    </w:p>
    <w:p w:rsidR="001C170E" w:rsidRPr="001C170E" w:rsidRDefault="001C170E">
      <w:pPr>
        <w:numPr>
          <w:ilvl w:val="0"/>
          <w:numId w:val="18"/>
        </w:numPr>
        <w:rPr>
          <w:rFonts w:ascii="Times New Roman" w:hAnsi="Times New Roman" w:cs="Times New Roman"/>
          <w:sz w:val="24"/>
          <w:szCs w:val="24"/>
          <w:lang w:val="en-IN"/>
        </w:rPr>
      </w:pPr>
      <w:r w:rsidRPr="001C170E">
        <w:rPr>
          <w:rFonts w:ascii="Times New Roman" w:hAnsi="Times New Roman" w:cs="Times New Roman"/>
          <w:sz w:val="24"/>
          <w:szCs w:val="24"/>
          <w:lang w:val="en-IN"/>
        </w:rPr>
        <w:t>To apply design thinking in identifying needs, generating concepts, and selecting components.</w:t>
      </w:r>
    </w:p>
    <w:p w:rsidR="001C170E" w:rsidRPr="001C170E" w:rsidRDefault="001C170E">
      <w:pPr>
        <w:numPr>
          <w:ilvl w:val="0"/>
          <w:numId w:val="18"/>
        </w:numPr>
        <w:rPr>
          <w:rFonts w:ascii="Times New Roman" w:hAnsi="Times New Roman" w:cs="Times New Roman"/>
          <w:sz w:val="24"/>
          <w:szCs w:val="24"/>
          <w:lang w:val="en-IN"/>
        </w:rPr>
      </w:pPr>
      <w:r w:rsidRPr="001C170E">
        <w:rPr>
          <w:rFonts w:ascii="Times New Roman" w:hAnsi="Times New Roman" w:cs="Times New Roman"/>
          <w:sz w:val="24"/>
          <w:szCs w:val="24"/>
          <w:lang w:val="en-IN"/>
        </w:rPr>
        <w:t>To prepare professional electrical drawings, schematics, and documentation.</w:t>
      </w:r>
    </w:p>
    <w:p w:rsidR="001C170E" w:rsidRPr="001C170E" w:rsidRDefault="001C170E">
      <w:pPr>
        <w:numPr>
          <w:ilvl w:val="0"/>
          <w:numId w:val="18"/>
        </w:numPr>
        <w:rPr>
          <w:rFonts w:ascii="Times New Roman" w:hAnsi="Times New Roman" w:cs="Times New Roman"/>
          <w:sz w:val="24"/>
          <w:szCs w:val="24"/>
          <w:lang w:val="en-IN"/>
        </w:rPr>
      </w:pPr>
      <w:r w:rsidRPr="001C170E">
        <w:rPr>
          <w:rFonts w:ascii="Times New Roman" w:hAnsi="Times New Roman" w:cs="Times New Roman"/>
          <w:sz w:val="24"/>
          <w:szCs w:val="24"/>
          <w:lang w:val="en-IN"/>
        </w:rPr>
        <w:t>To complete a mini-project integrating design, safety, and presentation skills.</w:t>
      </w:r>
    </w:p>
    <w:p w:rsidR="009209C2" w:rsidRDefault="009209C2" w:rsidP="009209C2">
      <w:pPr>
        <w:rPr>
          <w:rFonts w:ascii="Times New Roman" w:hAnsi="Times New Roman" w:cs="Times New Roman"/>
          <w:b/>
          <w:bCs/>
          <w:sz w:val="28"/>
          <w:szCs w:val="28"/>
          <w:lang w:val="en-IN"/>
        </w:rPr>
      </w:pPr>
      <w:r w:rsidRPr="009209C2">
        <w:rPr>
          <w:rFonts w:ascii="Times New Roman" w:hAnsi="Times New Roman" w:cs="Times New Roman"/>
          <w:b/>
          <w:bCs/>
          <w:sz w:val="28"/>
          <w:szCs w:val="28"/>
          <w:lang w:val="en-IN"/>
        </w:rPr>
        <w:lastRenderedPageBreak/>
        <w:t>COURSE OUTCOMES (CO)</w:t>
      </w:r>
    </w:p>
    <w:tbl>
      <w:tblPr>
        <w:tblW w:w="11178" w:type="dxa"/>
        <w:tblInd w:w="-998" w:type="dxa"/>
        <w:tblLook w:val="04A0"/>
      </w:tblPr>
      <w:tblGrid>
        <w:gridCol w:w="1135"/>
        <w:gridCol w:w="10043"/>
      </w:tblGrid>
      <w:tr w:rsidR="00482A05" w:rsidRPr="00482A05" w:rsidTr="00566BB1">
        <w:trPr>
          <w:trHeight w:val="439"/>
        </w:trPr>
        <w:tc>
          <w:tcPr>
            <w:tcW w:w="1135" w:type="dxa"/>
            <w:tcBorders>
              <w:top w:val="single" w:sz="4" w:space="0" w:color="auto"/>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 No</w:t>
            </w:r>
          </w:p>
        </w:tc>
        <w:tc>
          <w:tcPr>
            <w:tcW w:w="10043" w:type="dxa"/>
            <w:tcBorders>
              <w:top w:val="single" w:sz="4" w:space="0" w:color="auto"/>
              <w:left w:val="nil"/>
              <w:bottom w:val="single" w:sz="4" w:space="0" w:color="auto"/>
              <w:right w:val="single" w:sz="4" w:space="0" w:color="auto"/>
            </w:tcBorders>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Course Outcome Description</w:t>
            </w:r>
          </w:p>
        </w:tc>
      </w:tr>
      <w:tr w:rsidR="00482A05" w:rsidRPr="00482A05" w:rsidTr="00566BB1">
        <w:trPr>
          <w:trHeight w:val="439"/>
        </w:trPr>
        <w:tc>
          <w:tcPr>
            <w:tcW w:w="1135" w:type="dxa"/>
            <w:tcBorders>
              <w:top w:val="nil"/>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CO1</w:t>
            </w:r>
          </w:p>
        </w:tc>
        <w:tc>
          <w:tcPr>
            <w:tcW w:w="10043" w:type="dxa"/>
            <w:tcBorders>
              <w:top w:val="nil"/>
              <w:left w:val="nil"/>
              <w:bottom w:val="single" w:sz="4" w:space="0" w:color="auto"/>
              <w:right w:val="single" w:sz="4" w:space="0" w:color="auto"/>
            </w:tcBorders>
            <w:noWrap/>
            <w:vAlign w:val="center"/>
            <w:hideMark/>
          </w:tcPr>
          <w:p w:rsidR="00482A05" w:rsidRPr="00482A05" w:rsidRDefault="00482A05" w:rsidP="00482A05">
            <w:pPr>
              <w:spacing w:after="0" w:line="240" w:lineRule="auto"/>
              <w:rPr>
                <w:rFonts w:ascii="Times New Roman" w:eastAsia="Times New Roman" w:hAnsi="Times New Roman" w:cs="Times New Roman"/>
                <w:color w:val="000000"/>
                <w:sz w:val="24"/>
                <w:szCs w:val="24"/>
                <w:lang w:val="en-IN" w:eastAsia="en-IN"/>
              </w:rPr>
            </w:pPr>
            <w:r w:rsidRPr="00482A05">
              <w:rPr>
                <w:rFonts w:ascii="Times New Roman" w:eastAsia="Times New Roman" w:hAnsi="Times New Roman" w:cs="Times New Roman"/>
                <w:color w:val="000000"/>
                <w:sz w:val="24"/>
                <w:szCs w:val="24"/>
                <w:lang w:val="en-IN" w:eastAsia="en-IN"/>
              </w:rPr>
              <w:t xml:space="preserve"> Identify market needs, user requirements, and design constraints for simple electrical products.</w:t>
            </w:r>
          </w:p>
        </w:tc>
      </w:tr>
      <w:tr w:rsidR="00482A05" w:rsidRPr="00482A05" w:rsidTr="00566BB1">
        <w:trPr>
          <w:trHeight w:val="439"/>
        </w:trPr>
        <w:tc>
          <w:tcPr>
            <w:tcW w:w="1135" w:type="dxa"/>
            <w:tcBorders>
              <w:top w:val="nil"/>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CO2</w:t>
            </w:r>
          </w:p>
        </w:tc>
        <w:tc>
          <w:tcPr>
            <w:tcW w:w="10043" w:type="dxa"/>
            <w:tcBorders>
              <w:top w:val="nil"/>
              <w:left w:val="nil"/>
              <w:bottom w:val="single" w:sz="4" w:space="0" w:color="auto"/>
              <w:right w:val="single" w:sz="4" w:space="0" w:color="auto"/>
            </w:tcBorders>
            <w:noWrap/>
            <w:vAlign w:val="center"/>
            <w:hideMark/>
          </w:tcPr>
          <w:p w:rsidR="00482A05" w:rsidRPr="00482A05" w:rsidRDefault="00482A05" w:rsidP="00482A05">
            <w:pPr>
              <w:spacing w:after="0" w:line="240" w:lineRule="auto"/>
              <w:rPr>
                <w:rFonts w:ascii="Times New Roman" w:eastAsia="Times New Roman" w:hAnsi="Times New Roman" w:cs="Times New Roman"/>
                <w:color w:val="000000"/>
                <w:sz w:val="24"/>
                <w:szCs w:val="24"/>
                <w:lang w:val="en-IN" w:eastAsia="en-IN"/>
              </w:rPr>
            </w:pPr>
            <w:r w:rsidRPr="00482A05">
              <w:rPr>
                <w:rFonts w:ascii="Times New Roman" w:eastAsia="Times New Roman" w:hAnsi="Times New Roman" w:cs="Times New Roman"/>
                <w:color w:val="000000"/>
                <w:sz w:val="24"/>
                <w:szCs w:val="24"/>
                <w:lang w:val="en-IN" w:eastAsia="en-IN"/>
              </w:rPr>
              <w:t xml:space="preserve"> Develop product concepts and functional block diagrams using manual methods and CAD tools.</w:t>
            </w:r>
          </w:p>
        </w:tc>
      </w:tr>
      <w:tr w:rsidR="00482A05" w:rsidRPr="00482A05" w:rsidTr="00566BB1">
        <w:trPr>
          <w:trHeight w:val="439"/>
        </w:trPr>
        <w:tc>
          <w:tcPr>
            <w:tcW w:w="1135" w:type="dxa"/>
            <w:tcBorders>
              <w:top w:val="nil"/>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CO3</w:t>
            </w:r>
          </w:p>
        </w:tc>
        <w:tc>
          <w:tcPr>
            <w:tcW w:w="10043" w:type="dxa"/>
            <w:tcBorders>
              <w:top w:val="nil"/>
              <w:left w:val="nil"/>
              <w:bottom w:val="single" w:sz="4" w:space="0" w:color="auto"/>
              <w:right w:val="single" w:sz="4" w:space="0" w:color="auto"/>
            </w:tcBorders>
            <w:noWrap/>
            <w:vAlign w:val="center"/>
            <w:hideMark/>
          </w:tcPr>
          <w:p w:rsidR="00482A05" w:rsidRPr="00482A05" w:rsidRDefault="00482A05" w:rsidP="00482A05">
            <w:pPr>
              <w:spacing w:after="0" w:line="240" w:lineRule="auto"/>
              <w:rPr>
                <w:rFonts w:ascii="Times New Roman" w:eastAsia="Times New Roman" w:hAnsi="Times New Roman" w:cs="Times New Roman"/>
                <w:color w:val="000000"/>
                <w:sz w:val="24"/>
                <w:szCs w:val="24"/>
                <w:lang w:val="en-IN" w:eastAsia="en-IN"/>
              </w:rPr>
            </w:pPr>
            <w:r w:rsidRPr="00482A05">
              <w:rPr>
                <w:rFonts w:ascii="Times New Roman" w:eastAsia="Times New Roman" w:hAnsi="Times New Roman" w:cs="Times New Roman"/>
                <w:color w:val="000000"/>
                <w:sz w:val="24"/>
                <w:szCs w:val="24"/>
                <w:lang w:val="en-IN" w:eastAsia="en-IN"/>
              </w:rPr>
              <w:t xml:space="preserve"> Select suitable electrical components based on ratings, safety considerations, and standards.</w:t>
            </w:r>
          </w:p>
        </w:tc>
      </w:tr>
      <w:tr w:rsidR="00482A05" w:rsidRPr="00482A05" w:rsidTr="00566BB1">
        <w:trPr>
          <w:trHeight w:val="439"/>
        </w:trPr>
        <w:tc>
          <w:tcPr>
            <w:tcW w:w="1135" w:type="dxa"/>
            <w:tcBorders>
              <w:top w:val="nil"/>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CO4</w:t>
            </w:r>
          </w:p>
        </w:tc>
        <w:tc>
          <w:tcPr>
            <w:tcW w:w="10043" w:type="dxa"/>
            <w:tcBorders>
              <w:top w:val="nil"/>
              <w:left w:val="nil"/>
              <w:bottom w:val="single" w:sz="4" w:space="0" w:color="auto"/>
              <w:right w:val="single" w:sz="4" w:space="0" w:color="auto"/>
            </w:tcBorders>
            <w:noWrap/>
            <w:vAlign w:val="center"/>
            <w:hideMark/>
          </w:tcPr>
          <w:p w:rsidR="00482A05" w:rsidRPr="00482A05" w:rsidRDefault="00482A05" w:rsidP="00482A05">
            <w:pPr>
              <w:spacing w:after="0" w:line="240" w:lineRule="auto"/>
              <w:rPr>
                <w:rFonts w:ascii="Times New Roman" w:eastAsia="Times New Roman" w:hAnsi="Times New Roman" w:cs="Times New Roman"/>
                <w:color w:val="000000"/>
                <w:sz w:val="24"/>
                <w:szCs w:val="24"/>
                <w:lang w:val="en-IN" w:eastAsia="en-IN"/>
              </w:rPr>
            </w:pPr>
            <w:r w:rsidRPr="00482A05">
              <w:rPr>
                <w:rFonts w:ascii="Times New Roman" w:eastAsia="Times New Roman" w:hAnsi="Times New Roman" w:cs="Times New Roman"/>
                <w:color w:val="000000"/>
                <w:sz w:val="24"/>
                <w:szCs w:val="24"/>
                <w:lang w:val="en-IN" w:eastAsia="en-IN"/>
              </w:rPr>
              <w:t xml:space="preserve"> Prepare electrical schematic diagrams and wiring layouts using CAD software.</w:t>
            </w:r>
          </w:p>
        </w:tc>
      </w:tr>
      <w:tr w:rsidR="00482A05" w:rsidRPr="00482A05" w:rsidTr="00566BB1">
        <w:trPr>
          <w:trHeight w:val="439"/>
        </w:trPr>
        <w:tc>
          <w:tcPr>
            <w:tcW w:w="1135" w:type="dxa"/>
            <w:tcBorders>
              <w:top w:val="nil"/>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CO5</w:t>
            </w:r>
          </w:p>
        </w:tc>
        <w:tc>
          <w:tcPr>
            <w:tcW w:w="10043" w:type="dxa"/>
            <w:tcBorders>
              <w:top w:val="nil"/>
              <w:left w:val="nil"/>
              <w:bottom w:val="single" w:sz="4" w:space="0" w:color="auto"/>
              <w:right w:val="single" w:sz="4" w:space="0" w:color="auto"/>
            </w:tcBorders>
            <w:noWrap/>
            <w:vAlign w:val="center"/>
            <w:hideMark/>
          </w:tcPr>
          <w:p w:rsidR="00482A05" w:rsidRPr="00482A05" w:rsidRDefault="00482A05" w:rsidP="00482A05">
            <w:pPr>
              <w:spacing w:after="0" w:line="240" w:lineRule="auto"/>
              <w:rPr>
                <w:rFonts w:ascii="Times New Roman" w:eastAsia="Times New Roman" w:hAnsi="Times New Roman" w:cs="Times New Roman"/>
                <w:color w:val="000000"/>
                <w:sz w:val="24"/>
                <w:szCs w:val="24"/>
                <w:lang w:val="en-IN" w:eastAsia="en-IN"/>
              </w:rPr>
            </w:pPr>
            <w:r w:rsidRPr="00482A05">
              <w:rPr>
                <w:rFonts w:ascii="Times New Roman" w:eastAsia="Times New Roman" w:hAnsi="Times New Roman" w:cs="Times New Roman"/>
                <w:color w:val="000000"/>
                <w:sz w:val="24"/>
                <w:szCs w:val="24"/>
                <w:lang w:val="en-IN" w:eastAsia="en-IN"/>
              </w:rPr>
              <w:t xml:space="preserve"> Draw electrical symbols, machine views, single line diagrams, and earthing layouts using CAD.</w:t>
            </w:r>
          </w:p>
        </w:tc>
      </w:tr>
      <w:tr w:rsidR="00482A05" w:rsidRPr="00482A05" w:rsidTr="00566BB1">
        <w:trPr>
          <w:trHeight w:val="439"/>
        </w:trPr>
        <w:tc>
          <w:tcPr>
            <w:tcW w:w="1135" w:type="dxa"/>
            <w:tcBorders>
              <w:top w:val="nil"/>
              <w:left w:val="single" w:sz="4" w:space="0" w:color="auto"/>
              <w:bottom w:val="single" w:sz="4" w:space="0" w:color="auto"/>
              <w:right w:val="single" w:sz="4" w:space="0" w:color="auto"/>
            </w:tcBorders>
            <w:noWrap/>
            <w:vAlign w:val="center"/>
            <w:hideMark/>
          </w:tcPr>
          <w:p w:rsidR="00482A05" w:rsidRPr="00482A05" w:rsidRDefault="00482A05" w:rsidP="00482A05">
            <w:pPr>
              <w:spacing w:after="0" w:line="240" w:lineRule="auto"/>
              <w:jc w:val="center"/>
              <w:rPr>
                <w:rFonts w:ascii="Times New Roman" w:eastAsia="Times New Roman" w:hAnsi="Times New Roman" w:cs="Times New Roman"/>
                <w:b/>
                <w:bCs/>
                <w:color w:val="000000"/>
                <w:sz w:val="24"/>
                <w:szCs w:val="24"/>
                <w:lang w:val="en-IN" w:eastAsia="en-IN"/>
              </w:rPr>
            </w:pPr>
            <w:r w:rsidRPr="00482A05">
              <w:rPr>
                <w:rFonts w:ascii="Times New Roman" w:eastAsia="Times New Roman" w:hAnsi="Times New Roman" w:cs="Times New Roman"/>
                <w:b/>
                <w:bCs/>
                <w:color w:val="000000"/>
                <w:sz w:val="24"/>
                <w:szCs w:val="24"/>
                <w:lang w:val="en-IN" w:eastAsia="en-IN"/>
              </w:rPr>
              <w:t>CO6</w:t>
            </w:r>
          </w:p>
        </w:tc>
        <w:tc>
          <w:tcPr>
            <w:tcW w:w="10043" w:type="dxa"/>
            <w:tcBorders>
              <w:top w:val="nil"/>
              <w:left w:val="nil"/>
              <w:bottom w:val="single" w:sz="4" w:space="0" w:color="auto"/>
              <w:right w:val="single" w:sz="4" w:space="0" w:color="auto"/>
            </w:tcBorders>
            <w:noWrap/>
            <w:vAlign w:val="center"/>
            <w:hideMark/>
          </w:tcPr>
          <w:p w:rsidR="00482A05" w:rsidRPr="00482A05" w:rsidRDefault="00482A05" w:rsidP="00482A05">
            <w:pPr>
              <w:spacing w:after="0" w:line="240" w:lineRule="auto"/>
              <w:rPr>
                <w:rFonts w:ascii="Times New Roman" w:eastAsia="Times New Roman" w:hAnsi="Times New Roman" w:cs="Times New Roman"/>
                <w:color w:val="000000"/>
                <w:sz w:val="24"/>
                <w:szCs w:val="24"/>
                <w:lang w:val="en-IN" w:eastAsia="en-IN"/>
              </w:rPr>
            </w:pPr>
            <w:r w:rsidRPr="00482A05">
              <w:rPr>
                <w:rFonts w:ascii="Times New Roman" w:eastAsia="Times New Roman" w:hAnsi="Times New Roman" w:cs="Times New Roman"/>
                <w:color w:val="000000"/>
                <w:sz w:val="24"/>
                <w:szCs w:val="24"/>
                <w:lang w:val="en-IN" w:eastAsia="en-IN"/>
              </w:rPr>
              <w:t xml:space="preserve"> Design, develop, and document a simple electrical product or system using CAD-based drawings.</w:t>
            </w:r>
          </w:p>
        </w:tc>
      </w:tr>
    </w:tbl>
    <w:p w:rsidR="00482A05" w:rsidRPr="009209C2" w:rsidRDefault="00482A05" w:rsidP="009209C2">
      <w:pPr>
        <w:rPr>
          <w:rFonts w:ascii="Times New Roman" w:hAnsi="Times New Roman" w:cs="Times New Roman"/>
          <w:b/>
          <w:bCs/>
          <w:lang w:val="en-IN"/>
        </w:rPr>
      </w:pPr>
    </w:p>
    <w:p w:rsidR="00482A05" w:rsidRDefault="00482A05" w:rsidP="00482A05">
      <w:pPr>
        <w:rPr>
          <w:rFonts w:ascii="Times New Roman" w:hAnsi="Times New Roman" w:cs="Times New Roman"/>
          <w:b/>
          <w:bCs/>
          <w:sz w:val="28"/>
          <w:szCs w:val="28"/>
          <w:lang w:val="en-IN"/>
        </w:rPr>
      </w:pPr>
      <w:r w:rsidRPr="00482A05">
        <w:rPr>
          <w:rFonts w:ascii="Times New Roman" w:hAnsi="Times New Roman" w:cs="Times New Roman"/>
          <w:b/>
          <w:bCs/>
          <w:sz w:val="28"/>
          <w:szCs w:val="28"/>
          <w:lang w:val="en-IN"/>
        </w:rPr>
        <w:t>COURSE CONTENTS</w:t>
      </w:r>
    </w:p>
    <w:p w:rsidR="00482A05" w:rsidRPr="00482A05" w:rsidRDefault="00482A05" w:rsidP="00482A05">
      <w:pPr>
        <w:rPr>
          <w:rFonts w:ascii="Times New Roman" w:hAnsi="Times New Roman" w:cs="Times New Roman"/>
          <w:b/>
          <w:bCs/>
          <w:sz w:val="28"/>
          <w:szCs w:val="28"/>
          <w:lang w:val="en-IN"/>
        </w:rPr>
      </w:pPr>
      <w:r w:rsidRPr="00482A05">
        <w:rPr>
          <w:rFonts w:ascii="Times New Roman" w:hAnsi="Times New Roman" w:cs="Times New Roman"/>
          <w:b/>
          <w:bCs/>
          <w:sz w:val="28"/>
          <w:szCs w:val="28"/>
          <w:lang w:val="en-IN"/>
        </w:rPr>
        <w:t>NOTE:</w:t>
      </w:r>
    </w:p>
    <w:p w:rsidR="00482A05" w:rsidRPr="00482A05" w:rsidRDefault="00482A05">
      <w:pPr>
        <w:numPr>
          <w:ilvl w:val="0"/>
          <w:numId w:val="8"/>
        </w:numPr>
        <w:spacing w:line="240" w:lineRule="auto"/>
        <w:rPr>
          <w:rFonts w:ascii="Times New Roman" w:hAnsi="Times New Roman" w:cs="Times New Roman"/>
          <w:sz w:val="24"/>
          <w:szCs w:val="24"/>
          <w:lang w:val="en-IN"/>
        </w:rPr>
      </w:pPr>
      <w:r w:rsidRPr="00482A05">
        <w:rPr>
          <w:rFonts w:ascii="Times New Roman" w:hAnsi="Times New Roman" w:cs="Times New Roman"/>
          <w:sz w:val="24"/>
          <w:szCs w:val="24"/>
          <w:lang w:val="en-IN"/>
        </w:rPr>
        <w:t>The course shall be conducted as a laboratory-oriented design practice.</w:t>
      </w:r>
    </w:p>
    <w:p w:rsidR="00482A05" w:rsidRPr="00482A05" w:rsidRDefault="00482A05">
      <w:pPr>
        <w:numPr>
          <w:ilvl w:val="0"/>
          <w:numId w:val="8"/>
        </w:numPr>
        <w:spacing w:line="240" w:lineRule="auto"/>
        <w:rPr>
          <w:rFonts w:ascii="Times New Roman" w:hAnsi="Times New Roman" w:cs="Times New Roman"/>
          <w:sz w:val="24"/>
          <w:szCs w:val="24"/>
          <w:lang w:val="en-IN"/>
        </w:rPr>
      </w:pPr>
      <w:r w:rsidRPr="00482A05">
        <w:rPr>
          <w:rFonts w:ascii="Times New Roman" w:hAnsi="Times New Roman" w:cs="Times New Roman"/>
          <w:sz w:val="24"/>
          <w:szCs w:val="24"/>
          <w:lang w:val="en-IN"/>
        </w:rPr>
        <w:t>Computer Aided Drafting (CAD) software shall be used in all the three units wherever applicable.</w:t>
      </w:r>
    </w:p>
    <w:p w:rsidR="00482A05" w:rsidRPr="00482A05" w:rsidRDefault="00482A05">
      <w:pPr>
        <w:numPr>
          <w:ilvl w:val="0"/>
          <w:numId w:val="8"/>
        </w:numPr>
        <w:spacing w:line="240" w:lineRule="auto"/>
        <w:rPr>
          <w:rFonts w:ascii="Times New Roman" w:hAnsi="Times New Roman" w:cs="Times New Roman"/>
          <w:sz w:val="24"/>
          <w:szCs w:val="24"/>
          <w:lang w:val="en-IN"/>
        </w:rPr>
      </w:pPr>
      <w:r w:rsidRPr="00482A05">
        <w:rPr>
          <w:rFonts w:ascii="Times New Roman" w:hAnsi="Times New Roman" w:cs="Times New Roman"/>
          <w:sz w:val="24"/>
          <w:szCs w:val="24"/>
          <w:lang w:val="en-IN"/>
        </w:rPr>
        <w:t>Emphasis shall be given to hands-on practice and product-oriented activities.</w:t>
      </w:r>
    </w:p>
    <w:p w:rsidR="00482A05" w:rsidRPr="00482A05" w:rsidRDefault="00482A05">
      <w:pPr>
        <w:numPr>
          <w:ilvl w:val="0"/>
          <w:numId w:val="8"/>
        </w:numPr>
        <w:spacing w:line="240" w:lineRule="auto"/>
        <w:rPr>
          <w:rFonts w:ascii="Times New Roman" w:hAnsi="Times New Roman" w:cs="Times New Roman"/>
          <w:sz w:val="24"/>
          <w:szCs w:val="24"/>
          <w:lang w:val="en-IN"/>
        </w:rPr>
      </w:pPr>
      <w:r w:rsidRPr="00482A05">
        <w:rPr>
          <w:rFonts w:ascii="Times New Roman" w:hAnsi="Times New Roman" w:cs="Times New Roman"/>
          <w:sz w:val="24"/>
          <w:szCs w:val="24"/>
          <w:lang w:val="en-IN"/>
        </w:rPr>
        <w:t>Electrical safety practices and relevant standards shall be followed during all laboratory work.</w:t>
      </w:r>
    </w:p>
    <w:p w:rsidR="00482A05" w:rsidRPr="00482A05" w:rsidRDefault="00482A05">
      <w:pPr>
        <w:numPr>
          <w:ilvl w:val="0"/>
          <w:numId w:val="8"/>
        </w:numPr>
        <w:spacing w:line="240" w:lineRule="auto"/>
        <w:rPr>
          <w:rFonts w:ascii="Times New Roman" w:hAnsi="Times New Roman" w:cs="Times New Roman"/>
          <w:sz w:val="24"/>
          <w:szCs w:val="24"/>
          <w:lang w:val="en-IN"/>
        </w:rPr>
      </w:pPr>
      <w:r w:rsidRPr="00482A05">
        <w:rPr>
          <w:rFonts w:ascii="Times New Roman" w:hAnsi="Times New Roman" w:cs="Times New Roman"/>
          <w:sz w:val="24"/>
          <w:szCs w:val="24"/>
          <w:lang w:val="en-IN"/>
        </w:rPr>
        <w:t>Students shall prepare drawings and documentation using CAD tools as part of the laboratory exercises.</w:t>
      </w:r>
    </w:p>
    <w:p w:rsidR="00482A05" w:rsidRPr="00482A05" w:rsidRDefault="00482A05" w:rsidP="00482A05">
      <w:pPr>
        <w:rPr>
          <w:rFonts w:ascii="Times New Roman" w:hAnsi="Times New Roman" w:cs="Times New Roman"/>
          <w:b/>
          <w:bCs/>
          <w:sz w:val="24"/>
          <w:szCs w:val="24"/>
          <w:lang w:val="en-IN"/>
        </w:rPr>
      </w:pPr>
      <w:r w:rsidRPr="00482A05">
        <w:rPr>
          <w:rFonts w:ascii="Times New Roman" w:hAnsi="Times New Roman" w:cs="Times New Roman"/>
          <w:b/>
          <w:bCs/>
          <w:sz w:val="24"/>
          <w:szCs w:val="24"/>
          <w:lang w:val="en-IN"/>
        </w:rPr>
        <w:t>UNIT–I : Introduction to Product Design, Need Identification &amp; CAD Basics (10 Periods)</w:t>
      </w:r>
    </w:p>
    <w:p w:rsidR="00482A05" w:rsidRPr="00B22A33" w:rsidRDefault="00482A05" w:rsidP="00B22A33">
      <w:pPr>
        <w:jc w:val="both"/>
        <w:rPr>
          <w:rFonts w:ascii="Times New Roman" w:hAnsi="Times New Roman" w:cs="Times New Roman"/>
          <w:sz w:val="24"/>
          <w:szCs w:val="24"/>
          <w:lang w:val="en-IN"/>
        </w:rPr>
      </w:pPr>
      <w:r w:rsidRPr="00B22A33">
        <w:rPr>
          <w:rFonts w:ascii="Times New Roman" w:hAnsi="Times New Roman" w:cs="Times New Roman"/>
          <w:sz w:val="24"/>
          <w:szCs w:val="24"/>
          <w:lang w:val="en-IN"/>
        </w:rPr>
        <w:t>Introduction to product design – Difference between product and component – Types of electrical products – Product life cycle – Market need identification – User requirements – Design constraints – Introduction to design documentation – Use of CAD software for simple block diagrams and basic product representation.</w:t>
      </w:r>
    </w:p>
    <w:p w:rsidR="00482A05" w:rsidRPr="00482A05" w:rsidRDefault="00482A05" w:rsidP="00482A05">
      <w:pPr>
        <w:rPr>
          <w:rFonts w:ascii="Times New Roman" w:hAnsi="Times New Roman" w:cs="Times New Roman"/>
          <w:b/>
          <w:bCs/>
          <w:sz w:val="24"/>
          <w:szCs w:val="24"/>
          <w:lang w:val="en-IN"/>
        </w:rPr>
      </w:pPr>
      <w:r w:rsidRPr="00482A05">
        <w:rPr>
          <w:rFonts w:ascii="Times New Roman" w:hAnsi="Times New Roman" w:cs="Times New Roman"/>
          <w:b/>
          <w:bCs/>
          <w:sz w:val="24"/>
          <w:szCs w:val="24"/>
          <w:lang w:val="en-IN"/>
        </w:rPr>
        <w:t>UNIT–II: Concept Development, Electrical Design &amp; CAD Applications (15 Periods)</w:t>
      </w:r>
    </w:p>
    <w:p w:rsidR="00482A05" w:rsidRPr="00B22A33" w:rsidRDefault="00482A05" w:rsidP="00B22A33">
      <w:pPr>
        <w:jc w:val="both"/>
        <w:rPr>
          <w:rFonts w:ascii="Times New Roman" w:hAnsi="Times New Roman" w:cs="Times New Roman"/>
          <w:sz w:val="24"/>
          <w:szCs w:val="24"/>
          <w:lang w:val="en-IN"/>
        </w:rPr>
      </w:pPr>
      <w:r w:rsidRPr="00B22A33">
        <w:rPr>
          <w:rFonts w:ascii="Times New Roman" w:hAnsi="Times New Roman" w:cs="Times New Roman"/>
          <w:sz w:val="24"/>
          <w:szCs w:val="24"/>
          <w:lang w:val="en-IN"/>
        </w:rPr>
        <w:t>Problem identification – Functional analysis – Preparation of block diagrams – Concept generation and selection – Selection of electrical components – Ratings and specifications – Safety considerations – Standards and codes – Preparation of basic electrical schematics and concept drawings using CAD tools.</w:t>
      </w:r>
    </w:p>
    <w:p w:rsidR="00482A05" w:rsidRPr="006C55BD" w:rsidRDefault="00482A05" w:rsidP="00482A05">
      <w:pPr>
        <w:rPr>
          <w:rFonts w:ascii="Times New Roman" w:hAnsi="Times New Roman" w:cs="Times New Roman"/>
          <w:b/>
          <w:bCs/>
          <w:sz w:val="24"/>
          <w:szCs w:val="24"/>
          <w:lang w:val="en-IN"/>
        </w:rPr>
      </w:pPr>
      <w:r w:rsidRPr="006C55BD">
        <w:rPr>
          <w:rFonts w:ascii="Times New Roman" w:hAnsi="Times New Roman" w:cs="Times New Roman"/>
          <w:b/>
          <w:bCs/>
          <w:sz w:val="24"/>
          <w:szCs w:val="24"/>
          <w:lang w:val="en-IN"/>
        </w:rPr>
        <w:lastRenderedPageBreak/>
        <w:t>UNIT–III: Electrical Drawings &amp; CAD Practice (20 Periods)</w:t>
      </w:r>
    </w:p>
    <w:p w:rsidR="00482A05" w:rsidRPr="006F78C5" w:rsidRDefault="00482A05" w:rsidP="006F78C5">
      <w:pPr>
        <w:jc w:val="both"/>
        <w:rPr>
          <w:rFonts w:ascii="Times New Roman" w:hAnsi="Times New Roman" w:cs="Times New Roman"/>
          <w:sz w:val="24"/>
          <w:szCs w:val="24"/>
          <w:lang w:val="en-IN"/>
        </w:rPr>
      </w:pPr>
      <w:r w:rsidRPr="006F78C5">
        <w:rPr>
          <w:rFonts w:ascii="Times New Roman" w:hAnsi="Times New Roman" w:cs="Times New Roman"/>
          <w:sz w:val="24"/>
          <w:szCs w:val="24"/>
          <w:lang w:val="en-IN"/>
        </w:rPr>
        <w:t>Drawing of standard symbols of electrical components – Drawing of wiring layouts for domestic and industrial installations – Drawing of views of electrical machines – Drawing of single line diagrams of substations – Drawing of HV line supports – Drawing of earthing systems using CAD software.</w:t>
      </w:r>
    </w:p>
    <w:p w:rsidR="001C170E" w:rsidRPr="006C55BD" w:rsidRDefault="001C170E" w:rsidP="001C170E">
      <w:pPr>
        <w:rPr>
          <w:rFonts w:ascii="Times New Roman" w:hAnsi="Times New Roman" w:cs="Times New Roman"/>
          <w:b/>
          <w:bCs/>
          <w:sz w:val="28"/>
          <w:szCs w:val="28"/>
          <w:lang w:val="en-IN"/>
        </w:rPr>
      </w:pPr>
      <w:r w:rsidRPr="006C55BD">
        <w:rPr>
          <w:rFonts w:ascii="Times New Roman" w:hAnsi="Times New Roman" w:cs="Times New Roman"/>
          <w:b/>
          <w:bCs/>
          <w:sz w:val="28"/>
          <w:szCs w:val="28"/>
          <w:lang w:val="en-IN"/>
        </w:rPr>
        <w:t>PERIODS DISTRIBUTION TABLE:</w:t>
      </w:r>
    </w:p>
    <w:tbl>
      <w:tblPr>
        <w:tblW w:w="8654"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779"/>
        <w:gridCol w:w="4614"/>
        <w:gridCol w:w="3261"/>
      </w:tblGrid>
      <w:tr w:rsidR="001C170E" w:rsidRPr="001C170E" w:rsidTr="001C170E">
        <w:trPr>
          <w:tblHeader/>
        </w:trPr>
        <w:tc>
          <w:tcPr>
            <w:tcW w:w="0" w:type="auto"/>
            <w:tcMar>
              <w:top w:w="150" w:type="dxa"/>
              <w:left w:w="0" w:type="dxa"/>
              <w:bottom w:w="150" w:type="dxa"/>
              <w:right w:w="240" w:type="dxa"/>
            </w:tcMar>
            <w:vAlign w:val="center"/>
            <w:hideMark/>
          </w:tcPr>
          <w:p w:rsidR="001C170E" w:rsidRPr="001C170E" w:rsidRDefault="001C170E" w:rsidP="001C170E">
            <w:pPr>
              <w:jc w:val="center"/>
              <w:rPr>
                <w:rFonts w:ascii="Times New Roman" w:hAnsi="Times New Roman" w:cs="Times New Roman"/>
                <w:b/>
                <w:bCs/>
                <w:sz w:val="24"/>
                <w:szCs w:val="24"/>
                <w:lang w:val="en-IN"/>
              </w:rPr>
            </w:pPr>
            <w:r w:rsidRPr="001C170E">
              <w:rPr>
                <w:rFonts w:ascii="Times New Roman" w:hAnsi="Times New Roman" w:cs="Times New Roman"/>
                <w:b/>
                <w:bCs/>
                <w:sz w:val="24"/>
                <w:szCs w:val="24"/>
                <w:lang w:val="en-IN"/>
              </w:rPr>
              <w:t>Unit</w:t>
            </w:r>
          </w:p>
        </w:tc>
        <w:tc>
          <w:tcPr>
            <w:tcW w:w="4614" w:type="dxa"/>
            <w:tcMar>
              <w:top w:w="150" w:type="dxa"/>
              <w:left w:w="240" w:type="dxa"/>
              <w:bottom w:w="150" w:type="dxa"/>
              <w:right w:w="240" w:type="dxa"/>
            </w:tcMar>
            <w:vAlign w:val="center"/>
            <w:hideMark/>
          </w:tcPr>
          <w:p w:rsidR="001C170E" w:rsidRPr="001C170E" w:rsidRDefault="001C170E" w:rsidP="001C170E">
            <w:pPr>
              <w:jc w:val="center"/>
              <w:rPr>
                <w:rFonts w:ascii="Times New Roman" w:hAnsi="Times New Roman" w:cs="Times New Roman"/>
                <w:b/>
                <w:bCs/>
                <w:sz w:val="24"/>
                <w:szCs w:val="24"/>
                <w:lang w:val="en-IN"/>
              </w:rPr>
            </w:pPr>
            <w:r w:rsidRPr="001C170E">
              <w:rPr>
                <w:rFonts w:ascii="Times New Roman" w:hAnsi="Times New Roman" w:cs="Times New Roman"/>
                <w:b/>
                <w:bCs/>
                <w:sz w:val="24"/>
                <w:szCs w:val="24"/>
                <w:lang w:val="en-IN"/>
              </w:rPr>
              <w:t>Topic</w:t>
            </w:r>
          </w:p>
        </w:tc>
        <w:tc>
          <w:tcPr>
            <w:tcW w:w="3261" w:type="dxa"/>
            <w:tcMar>
              <w:top w:w="150" w:type="dxa"/>
              <w:left w:w="0" w:type="dxa"/>
              <w:bottom w:w="150" w:type="dxa"/>
            </w:tcMar>
            <w:vAlign w:val="center"/>
            <w:hideMark/>
          </w:tcPr>
          <w:p w:rsidR="001C170E" w:rsidRPr="001C170E" w:rsidRDefault="001C170E" w:rsidP="001C170E">
            <w:pPr>
              <w:jc w:val="center"/>
              <w:rPr>
                <w:rFonts w:ascii="Times New Roman" w:hAnsi="Times New Roman" w:cs="Times New Roman"/>
                <w:b/>
                <w:bCs/>
                <w:sz w:val="24"/>
                <w:szCs w:val="24"/>
                <w:lang w:val="en-IN"/>
              </w:rPr>
            </w:pPr>
            <w:r w:rsidRPr="001C170E">
              <w:rPr>
                <w:rFonts w:ascii="Times New Roman" w:hAnsi="Times New Roman" w:cs="Times New Roman"/>
                <w:b/>
                <w:bCs/>
                <w:sz w:val="24"/>
                <w:szCs w:val="24"/>
                <w:lang w:val="en-IN"/>
              </w:rPr>
              <w:t>Periods</w:t>
            </w:r>
          </w:p>
        </w:tc>
      </w:tr>
      <w:tr w:rsidR="001C170E" w:rsidRPr="001C170E" w:rsidTr="001C170E">
        <w:tc>
          <w:tcPr>
            <w:tcW w:w="0" w:type="auto"/>
            <w:tcMar>
              <w:top w:w="150" w:type="dxa"/>
              <w:left w:w="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I</w:t>
            </w:r>
          </w:p>
        </w:tc>
        <w:tc>
          <w:tcPr>
            <w:tcW w:w="4614" w:type="dxa"/>
            <w:tcMar>
              <w:top w:w="150" w:type="dxa"/>
              <w:left w:w="24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Introduction to Product Design...</w:t>
            </w:r>
          </w:p>
        </w:tc>
        <w:tc>
          <w:tcPr>
            <w:tcW w:w="3261" w:type="dxa"/>
            <w:tcMar>
              <w:top w:w="150" w:type="dxa"/>
              <w:left w:w="240" w:type="dxa"/>
              <w:bottom w:w="150" w:type="dxa"/>
              <w:right w:w="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10</w:t>
            </w:r>
          </w:p>
        </w:tc>
      </w:tr>
      <w:tr w:rsidR="001C170E" w:rsidRPr="001C170E" w:rsidTr="001C170E">
        <w:tc>
          <w:tcPr>
            <w:tcW w:w="0" w:type="auto"/>
            <w:tcMar>
              <w:top w:w="150" w:type="dxa"/>
              <w:left w:w="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II</w:t>
            </w:r>
          </w:p>
        </w:tc>
        <w:tc>
          <w:tcPr>
            <w:tcW w:w="4614" w:type="dxa"/>
            <w:tcMar>
              <w:top w:w="150" w:type="dxa"/>
              <w:left w:w="24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Concept Development...</w:t>
            </w:r>
          </w:p>
        </w:tc>
        <w:tc>
          <w:tcPr>
            <w:tcW w:w="3261" w:type="dxa"/>
            <w:tcMar>
              <w:top w:w="150" w:type="dxa"/>
              <w:left w:w="240" w:type="dxa"/>
              <w:bottom w:w="150" w:type="dxa"/>
              <w:right w:w="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15</w:t>
            </w:r>
          </w:p>
        </w:tc>
      </w:tr>
      <w:tr w:rsidR="001C170E" w:rsidRPr="001C170E" w:rsidTr="001C170E">
        <w:tc>
          <w:tcPr>
            <w:tcW w:w="0" w:type="auto"/>
            <w:tcMar>
              <w:top w:w="150" w:type="dxa"/>
              <w:left w:w="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III</w:t>
            </w:r>
          </w:p>
        </w:tc>
        <w:tc>
          <w:tcPr>
            <w:tcW w:w="4614" w:type="dxa"/>
            <w:tcMar>
              <w:top w:w="150" w:type="dxa"/>
              <w:left w:w="24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Electrical Drawings &amp; CAD Practice</w:t>
            </w:r>
          </w:p>
        </w:tc>
        <w:tc>
          <w:tcPr>
            <w:tcW w:w="3261" w:type="dxa"/>
            <w:tcMar>
              <w:top w:w="150" w:type="dxa"/>
              <w:left w:w="240" w:type="dxa"/>
              <w:bottom w:w="150" w:type="dxa"/>
              <w:right w:w="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sz w:val="24"/>
                <w:szCs w:val="24"/>
                <w:lang w:val="en-IN"/>
              </w:rPr>
              <w:t>20</w:t>
            </w:r>
          </w:p>
        </w:tc>
      </w:tr>
      <w:tr w:rsidR="001C170E" w:rsidRPr="001C170E" w:rsidTr="001C170E">
        <w:tc>
          <w:tcPr>
            <w:tcW w:w="0" w:type="auto"/>
            <w:gridSpan w:val="2"/>
            <w:tcMar>
              <w:top w:w="150" w:type="dxa"/>
              <w:left w:w="0" w:type="dxa"/>
              <w:bottom w:w="150" w:type="dxa"/>
              <w:right w:w="24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b/>
                <w:bCs/>
                <w:sz w:val="24"/>
                <w:szCs w:val="24"/>
                <w:lang w:val="en-IN"/>
              </w:rPr>
              <w:t>Total</w:t>
            </w:r>
          </w:p>
        </w:tc>
        <w:tc>
          <w:tcPr>
            <w:tcW w:w="3261" w:type="dxa"/>
            <w:tcMar>
              <w:top w:w="150" w:type="dxa"/>
              <w:left w:w="240" w:type="dxa"/>
              <w:bottom w:w="150" w:type="dxa"/>
              <w:right w:w="0" w:type="dxa"/>
            </w:tcMar>
            <w:vAlign w:val="center"/>
            <w:hideMark/>
          </w:tcPr>
          <w:p w:rsidR="001C170E" w:rsidRPr="001C170E" w:rsidRDefault="001C170E" w:rsidP="001C170E">
            <w:pPr>
              <w:jc w:val="center"/>
              <w:rPr>
                <w:rFonts w:ascii="Times New Roman" w:hAnsi="Times New Roman" w:cs="Times New Roman"/>
                <w:sz w:val="24"/>
                <w:szCs w:val="24"/>
                <w:lang w:val="en-IN"/>
              </w:rPr>
            </w:pPr>
            <w:r w:rsidRPr="001C170E">
              <w:rPr>
                <w:rFonts w:ascii="Times New Roman" w:hAnsi="Times New Roman" w:cs="Times New Roman"/>
                <w:b/>
                <w:bCs/>
                <w:sz w:val="24"/>
                <w:szCs w:val="24"/>
                <w:lang w:val="en-IN"/>
              </w:rPr>
              <w:t>45</w:t>
            </w:r>
          </w:p>
        </w:tc>
      </w:tr>
    </w:tbl>
    <w:p w:rsidR="00482A05" w:rsidRDefault="00482A05" w:rsidP="00482A05">
      <w:pPr>
        <w:rPr>
          <w:rFonts w:ascii="Times New Roman" w:hAnsi="Times New Roman" w:cs="Times New Roman"/>
          <w:lang w:val="en-IN"/>
        </w:rPr>
      </w:pPr>
    </w:p>
    <w:p w:rsidR="006C55BD" w:rsidRPr="006C55BD" w:rsidRDefault="006C55BD" w:rsidP="006C55BD">
      <w:pPr>
        <w:rPr>
          <w:rFonts w:ascii="Times New Roman" w:hAnsi="Times New Roman" w:cs="Times New Roman"/>
          <w:b/>
          <w:bCs/>
          <w:sz w:val="28"/>
          <w:szCs w:val="28"/>
          <w:lang w:val="en-IN"/>
        </w:rPr>
      </w:pPr>
      <w:r w:rsidRPr="006C55BD">
        <w:rPr>
          <w:rFonts w:ascii="Times New Roman" w:hAnsi="Times New Roman" w:cs="Times New Roman"/>
          <w:b/>
          <w:bCs/>
          <w:sz w:val="28"/>
          <w:szCs w:val="28"/>
          <w:lang w:val="en-IN"/>
        </w:rPr>
        <w:t>SAFETY PRECAUTIONS</w:t>
      </w:r>
    </w:p>
    <w:p w:rsidR="006C55BD" w:rsidRPr="006C55BD" w:rsidRDefault="006C55BD" w:rsidP="006C55BD">
      <w:pPr>
        <w:rPr>
          <w:rFonts w:ascii="Times New Roman" w:hAnsi="Times New Roman" w:cs="Times New Roman"/>
          <w:sz w:val="24"/>
          <w:szCs w:val="24"/>
          <w:lang w:val="en-IN"/>
        </w:rPr>
      </w:pPr>
      <w:r w:rsidRPr="006C55BD">
        <w:rPr>
          <w:rFonts w:ascii="Times New Roman" w:hAnsi="Times New Roman" w:cs="Times New Roman"/>
          <w:b/>
          <w:bCs/>
          <w:sz w:val="24"/>
          <w:szCs w:val="24"/>
          <w:lang w:val="en-IN"/>
        </w:rPr>
        <w:t>Mandatory Safety Guidelines:</w:t>
      </w:r>
    </w:p>
    <w:p w:rsidR="006C55BD" w:rsidRPr="006C55BD" w:rsidRDefault="006C55BD">
      <w:pPr>
        <w:numPr>
          <w:ilvl w:val="0"/>
          <w:numId w:val="23"/>
        </w:numPr>
        <w:rPr>
          <w:rFonts w:ascii="Times New Roman" w:hAnsi="Times New Roman" w:cs="Times New Roman"/>
          <w:sz w:val="24"/>
          <w:szCs w:val="24"/>
          <w:lang w:val="en-IN"/>
        </w:rPr>
      </w:pPr>
      <w:r w:rsidRPr="006C55BD">
        <w:rPr>
          <w:rFonts w:ascii="Times New Roman" w:hAnsi="Times New Roman" w:cs="Times New Roman"/>
          <w:sz w:val="24"/>
          <w:szCs w:val="24"/>
          <w:lang w:val="en-IN"/>
        </w:rPr>
        <w:t>Follow electrical safety standards in all designs.</w:t>
      </w:r>
    </w:p>
    <w:p w:rsidR="006C55BD" w:rsidRPr="006C55BD" w:rsidRDefault="006C55BD">
      <w:pPr>
        <w:numPr>
          <w:ilvl w:val="0"/>
          <w:numId w:val="23"/>
        </w:numPr>
        <w:rPr>
          <w:rFonts w:ascii="Times New Roman" w:hAnsi="Times New Roman" w:cs="Times New Roman"/>
          <w:sz w:val="24"/>
          <w:szCs w:val="24"/>
          <w:lang w:val="en-IN"/>
        </w:rPr>
      </w:pPr>
      <w:r w:rsidRPr="006C55BD">
        <w:rPr>
          <w:rFonts w:ascii="Times New Roman" w:hAnsi="Times New Roman" w:cs="Times New Roman"/>
          <w:sz w:val="24"/>
          <w:szCs w:val="24"/>
          <w:lang w:val="en-IN"/>
        </w:rPr>
        <w:t>Use proper PPE when handling components.</w:t>
      </w:r>
    </w:p>
    <w:p w:rsidR="006C55BD" w:rsidRPr="006C55BD" w:rsidRDefault="006C55BD">
      <w:pPr>
        <w:numPr>
          <w:ilvl w:val="0"/>
          <w:numId w:val="23"/>
        </w:numPr>
        <w:rPr>
          <w:rFonts w:ascii="Times New Roman" w:hAnsi="Times New Roman" w:cs="Times New Roman"/>
          <w:sz w:val="24"/>
          <w:szCs w:val="24"/>
          <w:lang w:val="en-IN"/>
        </w:rPr>
      </w:pPr>
      <w:r w:rsidRPr="006C55BD">
        <w:rPr>
          <w:rFonts w:ascii="Times New Roman" w:hAnsi="Times New Roman" w:cs="Times New Roman"/>
          <w:sz w:val="24"/>
          <w:szCs w:val="24"/>
          <w:lang w:val="en-IN"/>
        </w:rPr>
        <w:t>Ensure designs comply with IS/IEEE standards.</w:t>
      </w:r>
    </w:p>
    <w:p w:rsidR="006C55BD" w:rsidRPr="006C55BD" w:rsidRDefault="006C55BD">
      <w:pPr>
        <w:numPr>
          <w:ilvl w:val="0"/>
          <w:numId w:val="23"/>
        </w:numPr>
        <w:rPr>
          <w:rFonts w:ascii="Times New Roman" w:hAnsi="Times New Roman" w:cs="Times New Roman"/>
          <w:sz w:val="24"/>
          <w:szCs w:val="24"/>
          <w:lang w:val="en-IN"/>
        </w:rPr>
      </w:pPr>
      <w:r w:rsidRPr="006C55BD">
        <w:rPr>
          <w:rFonts w:ascii="Times New Roman" w:hAnsi="Times New Roman" w:cs="Times New Roman"/>
          <w:sz w:val="24"/>
          <w:szCs w:val="24"/>
          <w:lang w:val="en-IN"/>
        </w:rPr>
        <w:t>Maintain organized and safe CAD workstations.</w:t>
      </w:r>
    </w:p>
    <w:p w:rsidR="006C55BD" w:rsidRPr="006C55BD" w:rsidRDefault="006C55BD" w:rsidP="006C55BD">
      <w:pPr>
        <w:rPr>
          <w:rFonts w:ascii="Times New Roman" w:hAnsi="Times New Roman" w:cs="Times New Roman"/>
          <w:b/>
          <w:bCs/>
          <w:sz w:val="28"/>
          <w:szCs w:val="28"/>
          <w:lang w:val="en-IN"/>
        </w:rPr>
      </w:pPr>
      <w:r w:rsidRPr="006C55BD">
        <w:rPr>
          <w:rFonts w:ascii="Times New Roman" w:hAnsi="Times New Roman" w:cs="Times New Roman"/>
          <w:b/>
          <w:bCs/>
          <w:sz w:val="28"/>
          <w:szCs w:val="28"/>
          <w:lang w:val="en-IN"/>
        </w:rPr>
        <w:t>LABORATORY REQUIREMENTS &amp; EQUIPMENT</w:t>
      </w:r>
    </w:p>
    <w:p w:rsidR="006C55BD" w:rsidRPr="006C55BD" w:rsidRDefault="006C55BD" w:rsidP="006C55BD">
      <w:pPr>
        <w:spacing w:line="360" w:lineRule="auto"/>
        <w:rPr>
          <w:rFonts w:ascii="Times New Roman" w:hAnsi="Times New Roman" w:cs="Times New Roman"/>
          <w:sz w:val="24"/>
          <w:szCs w:val="24"/>
          <w:lang w:val="en-IN"/>
        </w:rPr>
      </w:pPr>
      <w:r w:rsidRPr="006C55BD">
        <w:rPr>
          <w:rFonts w:ascii="Times New Roman" w:hAnsi="Times New Roman" w:cs="Times New Roman"/>
          <w:b/>
          <w:bCs/>
          <w:sz w:val="24"/>
          <w:szCs w:val="24"/>
          <w:lang w:val="en-IN"/>
        </w:rPr>
        <w:t>Software:</w:t>
      </w:r>
      <w:r w:rsidRPr="006C55BD">
        <w:rPr>
          <w:rFonts w:ascii="Times New Roman" w:hAnsi="Times New Roman" w:cs="Times New Roman"/>
          <w:sz w:val="24"/>
          <w:szCs w:val="24"/>
          <w:lang w:val="en-IN"/>
        </w:rPr>
        <w:t> AutoCAD Electrical or equivalent CAD software</w:t>
      </w:r>
      <w:r w:rsidRPr="006C55BD">
        <w:rPr>
          <w:rFonts w:ascii="Times New Roman" w:hAnsi="Times New Roman" w:cs="Times New Roman"/>
          <w:sz w:val="24"/>
          <w:szCs w:val="24"/>
          <w:lang w:val="en-IN"/>
        </w:rPr>
        <w:br/>
      </w:r>
      <w:r w:rsidRPr="006C55BD">
        <w:rPr>
          <w:rFonts w:ascii="Times New Roman" w:hAnsi="Times New Roman" w:cs="Times New Roman"/>
          <w:b/>
          <w:bCs/>
          <w:sz w:val="24"/>
          <w:szCs w:val="24"/>
          <w:lang w:val="en-IN"/>
        </w:rPr>
        <w:t>Hardware:</w:t>
      </w:r>
      <w:r w:rsidRPr="006C55BD">
        <w:rPr>
          <w:rFonts w:ascii="Times New Roman" w:hAnsi="Times New Roman" w:cs="Times New Roman"/>
          <w:sz w:val="24"/>
          <w:szCs w:val="24"/>
          <w:lang w:val="en-IN"/>
        </w:rPr>
        <w:t> 1 computer per student (min. 4GB RAM), plotter, UPS</w:t>
      </w:r>
      <w:r w:rsidRPr="006C55BD">
        <w:rPr>
          <w:rFonts w:ascii="Times New Roman" w:hAnsi="Times New Roman" w:cs="Times New Roman"/>
          <w:sz w:val="24"/>
          <w:szCs w:val="24"/>
          <w:lang w:val="en-IN"/>
        </w:rPr>
        <w:br/>
      </w:r>
      <w:r w:rsidRPr="006C55BD">
        <w:rPr>
          <w:rFonts w:ascii="Times New Roman" w:hAnsi="Times New Roman" w:cs="Times New Roman"/>
          <w:b/>
          <w:bCs/>
          <w:sz w:val="24"/>
          <w:szCs w:val="24"/>
          <w:lang w:val="en-IN"/>
        </w:rPr>
        <w:t>References:</w:t>
      </w:r>
      <w:r w:rsidRPr="006C55BD">
        <w:rPr>
          <w:rFonts w:ascii="Times New Roman" w:hAnsi="Times New Roman" w:cs="Times New Roman"/>
          <w:sz w:val="24"/>
          <w:szCs w:val="24"/>
          <w:lang w:val="en-IN"/>
        </w:rPr>
        <w:t> IS standards, CAD manuals, component catalogs</w:t>
      </w:r>
    </w:p>
    <w:p w:rsidR="006C55BD" w:rsidRPr="00837BBF" w:rsidRDefault="006C55BD" w:rsidP="00482A05">
      <w:pPr>
        <w:rPr>
          <w:rFonts w:ascii="Times New Roman" w:hAnsi="Times New Roman" w:cs="Times New Roman"/>
          <w:lang w:val="en-IN"/>
        </w:rPr>
      </w:pPr>
    </w:p>
    <w:p w:rsidR="0043002A" w:rsidRPr="0043002A" w:rsidRDefault="006C55BD" w:rsidP="0043002A">
      <w:pPr>
        <w:rPr>
          <w:rFonts w:ascii="Times New Roman" w:hAnsi="Times New Roman" w:cs="Times New Roman"/>
          <w:b/>
          <w:bCs/>
          <w:sz w:val="28"/>
          <w:szCs w:val="28"/>
          <w:lang w:val="en-IN"/>
        </w:rPr>
      </w:pPr>
      <w:r w:rsidRPr="0043002A">
        <w:rPr>
          <w:rFonts w:ascii="Times New Roman" w:hAnsi="Times New Roman" w:cs="Times New Roman"/>
          <w:b/>
          <w:bCs/>
          <w:sz w:val="28"/>
          <w:szCs w:val="28"/>
          <w:lang w:val="en-IN"/>
        </w:rPr>
        <w:lastRenderedPageBreak/>
        <w:t>SUGGESTED MINI PROJECTS:</w:t>
      </w:r>
    </w:p>
    <w:p w:rsidR="0043002A" w:rsidRPr="0043002A" w:rsidRDefault="0043002A">
      <w:pPr>
        <w:numPr>
          <w:ilvl w:val="0"/>
          <w:numId w:val="7"/>
        </w:numPr>
        <w:rPr>
          <w:rFonts w:ascii="Times New Roman" w:hAnsi="Times New Roman" w:cs="Times New Roman"/>
          <w:sz w:val="24"/>
          <w:szCs w:val="24"/>
          <w:lang w:val="en-IN"/>
        </w:rPr>
      </w:pPr>
      <w:r w:rsidRPr="0043002A">
        <w:rPr>
          <w:rFonts w:ascii="Times New Roman" w:hAnsi="Times New Roman" w:cs="Times New Roman"/>
          <w:sz w:val="24"/>
          <w:szCs w:val="24"/>
          <w:lang w:val="en-IN"/>
        </w:rPr>
        <w:t>Extension board with protection</w:t>
      </w:r>
    </w:p>
    <w:p w:rsidR="0043002A" w:rsidRPr="0043002A" w:rsidRDefault="0043002A">
      <w:pPr>
        <w:numPr>
          <w:ilvl w:val="0"/>
          <w:numId w:val="7"/>
        </w:numPr>
        <w:rPr>
          <w:rFonts w:ascii="Times New Roman" w:hAnsi="Times New Roman" w:cs="Times New Roman"/>
          <w:sz w:val="24"/>
          <w:szCs w:val="24"/>
          <w:lang w:val="en-IN"/>
        </w:rPr>
      </w:pPr>
      <w:r w:rsidRPr="0043002A">
        <w:rPr>
          <w:rFonts w:ascii="Times New Roman" w:hAnsi="Times New Roman" w:cs="Times New Roman"/>
          <w:sz w:val="24"/>
          <w:szCs w:val="24"/>
          <w:lang w:val="en-IN"/>
        </w:rPr>
        <w:t>Automatic street light system</w:t>
      </w:r>
    </w:p>
    <w:p w:rsidR="0043002A" w:rsidRPr="0043002A" w:rsidRDefault="0043002A">
      <w:pPr>
        <w:numPr>
          <w:ilvl w:val="0"/>
          <w:numId w:val="7"/>
        </w:numPr>
        <w:rPr>
          <w:rFonts w:ascii="Times New Roman" w:hAnsi="Times New Roman" w:cs="Times New Roman"/>
          <w:sz w:val="24"/>
          <w:szCs w:val="24"/>
          <w:lang w:val="en-IN"/>
        </w:rPr>
      </w:pPr>
      <w:r w:rsidRPr="0043002A">
        <w:rPr>
          <w:rFonts w:ascii="Times New Roman" w:hAnsi="Times New Roman" w:cs="Times New Roman"/>
          <w:sz w:val="24"/>
          <w:szCs w:val="24"/>
          <w:lang w:val="en-IN"/>
        </w:rPr>
        <w:t>Electrical control panel (basic)</w:t>
      </w:r>
    </w:p>
    <w:p w:rsidR="0043002A" w:rsidRPr="0043002A" w:rsidRDefault="0043002A">
      <w:pPr>
        <w:numPr>
          <w:ilvl w:val="0"/>
          <w:numId w:val="7"/>
        </w:numPr>
        <w:rPr>
          <w:rFonts w:ascii="Times New Roman" w:hAnsi="Times New Roman" w:cs="Times New Roman"/>
          <w:sz w:val="24"/>
          <w:szCs w:val="24"/>
          <w:lang w:val="en-IN"/>
        </w:rPr>
      </w:pPr>
      <w:r w:rsidRPr="0043002A">
        <w:rPr>
          <w:rFonts w:ascii="Times New Roman" w:hAnsi="Times New Roman" w:cs="Times New Roman"/>
          <w:sz w:val="24"/>
          <w:szCs w:val="24"/>
          <w:lang w:val="en-IN"/>
        </w:rPr>
        <w:t>Domestic wiring model</w:t>
      </w:r>
    </w:p>
    <w:p w:rsidR="0043002A" w:rsidRDefault="0043002A">
      <w:pPr>
        <w:numPr>
          <w:ilvl w:val="0"/>
          <w:numId w:val="7"/>
        </w:numPr>
        <w:rPr>
          <w:rFonts w:ascii="Times New Roman" w:hAnsi="Times New Roman" w:cs="Times New Roman"/>
          <w:sz w:val="24"/>
          <w:szCs w:val="24"/>
          <w:lang w:val="en-IN"/>
        </w:rPr>
      </w:pPr>
      <w:r w:rsidRPr="0043002A">
        <w:rPr>
          <w:rFonts w:ascii="Times New Roman" w:hAnsi="Times New Roman" w:cs="Times New Roman"/>
          <w:sz w:val="24"/>
          <w:szCs w:val="24"/>
          <w:lang w:val="en-IN"/>
        </w:rPr>
        <w:t>Electrical trainer kit</w:t>
      </w:r>
    </w:p>
    <w:p w:rsidR="00425629" w:rsidRPr="00425629" w:rsidRDefault="00425629" w:rsidP="00425629">
      <w:pPr>
        <w:rPr>
          <w:rFonts w:ascii="Times New Roman" w:hAnsi="Times New Roman" w:cs="Times New Roman"/>
          <w:sz w:val="28"/>
          <w:szCs w:val="28"/>
          <w:lang w:val="en-IN"/>
        </w:rPr>
      </w:pPr>
      <w:r w:rsidRPr="00425629">
        <w:rPr>
          <w:rFonts w:ascii="Times New Roman" w:hAnsi="Times New Roman" w:cs="Times New Roman"/>
          <w:b/>
          <w:bCs/>
          <w:sz w:val="28"/>
          <w:szCs w:val="28"/>
          <w:lang w:val="en-IN"/>
        </w:rPr>
        <w:t>LEARNING OUTCOMES</w:t>
      </w:r>
    </w:p>
    <w:p w:rsidR="00425629" w:rsidRPr="00425629" w:rsidRDefault="00425629" w:rsidP="00425629">
      <w:pPr>
        <w:rPr>
          <w:rFonts w:ascii="Times New Roman" w:hAnsi="Times New Roman" w:cs="Times New Roman"/>
          <w:sz w:val="24"/>
          <w:szCs w:val="24"/>
          <w:lang w:val="en-IN"/>
        </w:rPr>
      </w:pPr>
      <w:r w:rsidRPr="00425629">
        <w:rPr>
          <w:rFonts w:ascii="Times New Roman" w:hAnsi="Times New Roman" w:cs="Times New Roman"/>
          <w:sz w:val="24"/>
          <w:szCs w:val="24"/>
          <w:lang w:val="en-IN"/>
        </w:rPr>
        <w:t>After completion of this unit, the student shall be able to:</w:t>
      </w:r>
    </w:p>
    <w:p w:rsidR="00425629" w:rsidRPr="00425629" w:rsidRDefault="00425629" w:rsidP="00425629">
      <w:pPr>
        <w:rPr>
          <w:rFonts w:ascii="Times New Roman" w:hAnsi="Times New Roman" w:cs="Times New Roman"/>
          <w:b/>
          <w:bCs/>
          <w:sz w:val="24"/>
          <w:szCs w:val="24"/>
          <w:lang w:val="en-IN"/>
        </w:rPr>
      </w:pPr>
      <w:r w:rsidRPr="00425629">
        <w:rPr>
          <w:rFonts w:ascii="Times New Roman" w:hAnsi="Times New Roman" w:cs="Times New Roman"/>
          <w:b/>
          <w:bCs/>
          <w:sz w:val="24"/>
          <w:szCs w:val="24"/>
          <w:lang w:val="en-IN"/>
        </w:rPr>
        <w:t>UNIT–I: Introduction to Product Design, Need Identification &amp; CAD Basics</w:t>
      </w:r>
    </w:p>
    <w:p w:rsidR="00425629" w:rsidRPr="00425629" w:rsidRDefault="00425629" w:rsidP="00425629">
      <w:pPr>
        <w:rPr>
          <w:rFonts w:ascii="Times New Roman" w:hAnsi="Times New Roman" w:cs="Times New Roman"/>
          <w:sz w:val="24"/>
          <w:szCs w:val="24"/>
          <w:lang w:val="en-IN"/>
        </w:rPr>
      </w:pPr>
      <w:r w:rsidRPr="00425629">
        <w:rPr>
          <w:rFonts w:ascii="Times New Roman" w:hAnsi="Times New Roman" w:cs="Times New Roman"/>
          <w:b/>
          <w:bCs/>
          <w:sz w:val="24"/>
          <w:szCs w:val="24"/>
          <w:lang w:val="en-IN"/>
        </w:rPr>
        <w:t>1.1</w:t>
      </w:r>
      <w:r w:rsidRPr="00425629">
        <w:rPr>
          <w:rFonts w:ascii="Times New Roman" w:hAnsi="Times New Roman" w:cs="Times New Roman"/>
          <w:sz w:val="24"/>
          <w:szCs w:val="24"/>
          <w:lang w:val="en-IN"/>
        </w:rPr>
        <w:t xml:space="preserve"> Explain the concept and importance of product design in electrical engineering.</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1.2</w:t>
      </w:r>
      <w:r w:rsidRPr="00425629">
        <w:rPr>
          <w:rFonts w:ascii="Times New Roman" w:hAnsi="Times New Roman" w:cs="Times New Roman"/>
          <w:sz w:val="24"/>
          <w:szCs w:val="24"/>
          <w:lang w:val="en-IN"/>
        </w:rPr>
        <w:t xml:space="preserve"> Differentiate between an electrical product and an electrical component.</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1.3</w:t>
      </w:r>
      <w:r w:rsidRPr="00425629">
        <w:rPr>
          <w:rFonts w:ascii="Times New Roman" w:hAnsi="Times New Roman" w:cs="Times New Roman"/>
          <w:sz w:val="24"/>
          <w:szCs w:val="24"/>
          <w:lang w:val="en-IN"/>
        </w:rPr>
        <w:t xml:space="preserve"> Identify various types of electrical products used in practice.</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1.4</w:t>
      </w:r>
      <w:r w:rsidRPr="00425629">
        <w:rPr>
          <w:rFonts w:ascii="Times New Roman" w:hAnsi="Times New Roman" w:cs="Times New Roman"/>
          <w:sz w:val="24"/>
          <w:szCs w:val="24"/>
          <w:lang w:val="en-IN"/>
        </w:rPr>
        <w:t xml:space="preserve"> Explain the stages of the product life cycle.</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1.5</w:t>
      </w:r>
      <w:r w:rsidRPr="00425629">
        <w:rPr>
          <w:rFonts w:ascii="Times New Roman" w:hAnsi="Times New Roman" w:cs="Times New Roman"/>
          <w:sz w:val="24"/>
          <w:szCs w:val="24"/>
          <w:lang w:val="en-IN"/>
        </w:rPr>
        <w:t xml:space="preserve"> Identify market needs related to simple electrical products.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1.6</w:t>
      </w:r>
      <w:r w:rsidRPr="00425629">
        <w:rPr>
          <w:rFonts w:ascii="Times New Roman" w:hAnsi="Times New Roman" w:cs="Times New Roman"/>
          <w:sz w:val="24"/>
          <w:szCs w:val="24"/>
          <w:lang w:val="en-IN"/>
        </w:rPr>
        <w:t xml:space="preserve"> Identify user requirements for electrical products.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1.7</w:t>
      </w:r>
      <w:r w:rsidRPr="00425629">
        <w:rPr>
          <w:rFonts w:ascii="Times New Roman" w:hAnsi="Times New Roman" w:cs="Times New Roman"/>
          <w:sz w:val="24"/>
          <w:szCs w:val="24"/>
          <w:lang w:val="en-IN"/>
        </w:rPr>
        <w:t xml:space="preserve"> Explain design constraints such as cost, safety, and functionality.</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1.8</w:t>
      </w:r>
      <w:r w:rsidRPr="00425629">
        <w:rPr>
          <w:rFonts w:ascii="Times New Roman" w:hAnsi="Times New Roman" w:cs="Times New Roman"/>
          <w:sz w:val="24"/>
          <w:szCs w:val="24"/>
          <w:lang w:val="en-IN"/>
        </w:rPr>
        <w:t>Analyze real-life problems suitable for electrical product design.</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1.9</w:t>
      </w:r>
      <w:r w:rsidRPr="00425629">
        <w:rPr>
          <w:rFonts w:ascii="Times New Roman" w:hAnsi="Times New Roman" w:cs="Times New Roman"/>
          <w:sz w:val="24"/>
          <w:szCs w:val="24"/>
          <w:lang w:val="en-IN"/>
        </w:rPr>
        <w:t xml:space="preserve"> Prepare basic design requirement notes for a simple product.</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1.10</w:t>
      </w:r>
      <w:r w:rsidRPr="00425629">
        <w:rPr>
          <w:rFonts w:ascii="Times New Roman" w:hAnsi="Times New Roman" w:cs="Times New Roman"/>
          <w:sz w:val="24"/>
          <w:szCs w:val="24"/>
          <w:lang w:val="en-IN"/>
        </w:rPr>
        <w:t xml:space="preserve"> Use CAD software to represent simple product ideas and block diagrams.</w:t>
      </w:r>
    </w:p>
    <w:p w:rsidR="00425629" w:rsidRPr="00425629" w:rsidRDefault="00425629" w:rsidP="00425629">
      <w:pPr>
        <w:rPr>
          <w:rFonts w:ascii="Times New Roman" w:hAnsi="Times New Roman" w:cs="Times New Roman"/>
          <w:b/>
          <w:bCs/>
          <w:sz w:val="24"/>
          <w:szCs w:val="24"/>
          <w:lang w:val="en-IN"/>
        </w:rPr>
      </w:pPr>
      <w:r w:rsidRPr="00425629">
        <w:rPr>
          <w:rFonts w:ascii="Times New Roman" w:hAnsi="Times New Roman" w:cs="Times New Roman"/>
          <w:b/>
          <w:bCs/>
          <w:sz w:val="24"/>
          <w:szCs w:val="24"/>
          <w:lang w:val="en-IN"/>
        </w:rPr>
        <w:t>UNIT–II: Concept Development, Electrical Design &amp; CAD Applications</w:t>
      </w:r>
    </w:p>
    <w:p w:rsidR="00425629" w:rsidRPr="00425629" w:rsidRDefault="00425629" w:rsidP="00425629">
      <w:pPr>
        <w:rPr>
          <w:rFonts w:ascii="Times New Roman" w:hAnsi="Times New Roman" w:cs="Times New Roman"/>
          <w:sz w:val="24"/>
          <w:szCs w:val="24"/>
          <w:lang w:val="en-IN"/>
        </w:rPr>
      </w:pPr>
      <w:r w:rsidRPr="00425629">
        <w:rPr>
          <w:rFonts w:ascii="Times New Roman" w:hAnsi="Times New Roman" w:cs="Times New Roman"/>
          <w:b/>
          <w:bCs/>
          <w:sz w:val="24"/>
          <w:szCs w:val="24"/>
          <w:lang w:val="en-IN"/>
        </w:rPr>
        <w:t>2.1</w:t>
      </w:r>
      <w:r w:rsidRPr="00425629">
        <w:rPr>
          <w:rFonts w:ascii="Times New Roman" w:hAnsi="Times New Roman" w:cs="Times New Roman"/>
          <w:sz w:val="24"/>
          <w:szCs w:val="24"/>
          <w:lang w:val="en-IN"/>
        </w:rPr>
        <w:t xml:space="preserve"> Identify and define design problems related to electrical products.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2.2</w:t>
      </w:r>
      <w:r w:rsidRPr="00425629">
        <w:rPr>
          <w:rFonts w:ascii="Times New Roman" w:hAnsi="Times New Roman" w:cs="Times New Roman"/>
          <w:sz w:val="24"/>
          <w:szCs w:val="24"/>
          <w:lang w:val="en-IN"/>
        </w:rPr>
        <w:t>Analyze functional requirements of an electrical product.</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2.3</w:t>
      </w:r>
      <w:r w:rsidRPr="00425629">
        <w:rPr>
          <w:rFonts w:ascii="Times New Roman" w:hAnsi="Times New Roman" w:cs="Times New Roman"/>
          <w:sz w:val="24"/>
          <w:szCs w:val="24"/>
          <w:lang w:val="en-IN"/>
        </w:rPr>
        <w:t xml:space="preserve"> Prepare functional block diagrams for electrical systems.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2.4</w:t>
      </w:r>
      <w:r w:rsidRPr="00425629">
        <w:rPr>
          <w:rFonts w:ascii="Times New Roman" w:hAnsi="Times New Roman" w:cs="Times New Roman"/>
          <w:sz w:val="24"/>
          <w:szCs w:val="24"/>
          <w:lang w:val="en-IN"/>
        </w:rPr>
        <w:t xml:space="preserve"> Generate multiple product concepts for a given requirement.</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2.5</w:t>
      </w:r>
      <w:r w:rsidRPr="00425629">
        <w:rPr>
          <w:rFonts w:ascii="Times New Roman" w:hAnsi="Times New Roman" w:cs="Times New Roman"/>
          <w:sz w:val="24"/>
          <w:szCs w:val="24"/>
          <w:lang w:val="en-IN"/>
        </w:rPr>
        <w:t xml:space="preserve"> Select an appropriate product concept based on comparison.</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2.6</w:t>
      </w:r>
      <w:r w:rsidRPr="00425629">
        <w:rPr>
          <w:rFonts w:ascii="Times New Roman" w:hAnsi="Times New Roman" w:cs="Times New Roman"/>
          <w:sz w:val="24"/>
          <w:szCs w:val="24"/>
          <w:lang w:val="en-IN"/>
        </w:rPr>
        <w:t xml:space="preserve"> Identify suitable electrical components for the selected product.</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2.7</w:t>
      </w:r>
      <w:r w:rsidRPr="00425629">
        <w:rPr>
          <w:rFonts w:ascii="Times New Roman" w:hAnsi="Times New Roman" w:cs="Times New Roman"/>
          <w:sz w:val="24"/>
          <w:szCs w:val="24"/>
          <w:lang w:val="en-IN"/>
        </w:rPr>
        <w:t xml:space="preserve"> Select electrical components based on ratings and specifications.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2.8</w:t>
      </w:r>
      <w:r w:rsidRPr="00425629">
        <w:rPr>
          <w:rFonts w:ascii="Times New Roman" w:hAnsi="Times New Roman" w:cs="Times New Roman"/>
          <w:sz w:val="24"/>
          <w:szCs w:val="24"/>
          <w:lang w:val="en-IN"/>
        </w:rPr>
        <w:t xml:space="preserve"> Apply safety considerations in electrical product design.</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2.9</w:t>
      </w:r>
      <w:r w:rsidRPr="00425629">
        <w:rPr>
          <w:rFonts w:ascii="Times New Roman" w:hAnsi="Times New Roman" w:cs="Times New Roman"/>
          <w:sz w:val="24"/>
          <w:szCs w:val="24"/>
          <w:lang w:val="en-IN"/>
        </w:rPr>
        <w:t xml:space="preserve"> Identify applicable standards and codes for electrical products.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2.10</w:t>
      </w:r>
      <w:r w:rsidRPr="00425629">
        <w:rPr>
          <w:rFonts w:ascii="Times New Roman" w:hAnsi="Times New Roman" w:cs="Times New Roman"/>
          <w:sz w:val="24"/>
          <w:szCs w:val="24"/>
          <w:lang w:val="en-IN"/>
        </w:rPr>
        <w:t xml:space="preserve"> Prepare preliminary electrical design details using CAD tools.</w:t>
      </w:r>
    </w:p>
    <w:p w:rsidR="006C55BD" w:rsidRDefault="006C55BD" w:rsidP="00425629">
      <w:pPr>
        <w:rPr>
          <w:rFonts w:ascii="Times New Roman" w:hAnsi="Times New Roman" w:cs="Times New Roman"/>
          <w:b/>
          <w:bCs/>
          <w:sz w:val="24"/>
          <w:szCs w:val="24"/>
          <w:lang w:val="en-IN"/>
        </w:rPr>
      </w:pPr>
    </w:p>
    <w:p w:rsidR="006C55BD" w:rsidRDefault="006C55BD" w:rsidP="00425629">
      <w:pPr>
        <w:rPr>
          <w:rFonts w:ascii="Times New Roman" w:hAnsi="Times New Roman" w:cs="Times New Roman"/>
          <w:b/>
          <w:bCs/>
          <w:sz w:val="24"/>
          <w:szCs w:val="24"/>
          <w:lang w:val="en-IN"/>
        </w:rPr>
      </w:pPr>
    </w:p>
    <w:p w:rsidR="00425629" w:rsidRPr="00425629" w:rsidRDefault="00425629" w:rsidP="00425629">
      <w:pPr>
        <w:rPr>
          <w:rFonts w:ascii="Times New Roman" w:hAnsi="Times New Roman" w:cs="Times New Roman"/>
          <w:b/>
          <w:bCs/>
          <w:sz w:val="24"/>
          <w:szCs w:val="24"/>
          <w:lang w:val="en-IN"/>
        </w:rPr>
      </w:pPr>
      <w:r w:rsidRPr="00425629">
        <w:rPr>
          <w:rFonts w:ascii="Times New Roman" w:hAnsi="Times New Roman" w:cs="Times New Roman"/>
          <w:b/>
          <w:bCs/>
          <w:sz w:val="24"/>
          <w:szCs w:val="24"/>
          <w:lang w:val="en-IN"/>
        </w:rPr>
        <w:lastRenderedPageBreak/>
        <w:t>UNIT–III: Electrical Drawings &amp; CAD Practice</w:t>
      </w:r>
    </w:p>
    <w:p w:rsidR="00425629" w:rsidRPr="00425629" w:rsidRDefault="00425629" w:rsidP="00425629">
      <w:pPr>
        <w:rPr>
          <w:rFonts w:ascii="Times New Roman" w:hAnsi="Times New Roman" w:cs="Times New Roman"/>
          <w:sz w:val="24"/>
          <w:szCs w:val="24"/>
          <w:lang w:val="en-IN"/>
        </w:rPr>
      </w:pPr>
      <w:r w:rsidRPr="00425629">
        <w:rPr>
          <w:rFonts w:ascii="Times New Roman" w:hAnsi="Times New Roman" w:cs="Times New Roman"/>
          <w:b/>
          <w:bCs/>
          <w:sz w:val="24"/>
          <w:szCs w:val="24"/>
          <w:lang w:val="en-IN"/>
        </w:rPr>
        <w:t>3.1</w:t>
      </w:r>
      <w:r w:rsidRPr="00425629">
        <w:rPr>
          <w:rFonts w:ascii="Times New Roman" w:hAnsi="Times New Roman" w:cs="Times New Roman"/>
          <w:sz w:val="24"/>
          <w:szCs w:val="24"/>
          <w:lang w:val="en-IN"/>
        </w:rPr>
        <w:t xml:space="preserve"> Identify standard electrical symbols used in drawings.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3.2</w:t>
      </w:r>
      <w:r w:rsidRPr="00425629">
        <w:rPr>
          <w:rFonts w:ascii="Times New Roman" w:hAnsi="Times New Roman" w:cs="Times New Roman"/>
          <w:sz w:val="24"/>
          <w:szCs w:val="24"/>
          <w:lang w:val="en-IN"/>
        </w:rPr>
        <w:t xml:space="preserve"> Draw electrical schematic diagrams using CAD software.</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3.3</w:t>
      </w:r>
      <w:r w:rsidRPr="00425629">
        <w:rPr>
          <w:rFonts w:ascii="Times New Roman" w:hAnsi="Times New Roman" w:cs="Times New Roman"/>
          <w:sz w:val="24"/>
          <w:szCs w:val="24"/>
          <w:lang w:val="en-IN"/>
        </w:rPr>
        <w:t xml:space="preserve"> Prepare wiring diagrams for domestic and industrial installations.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3.4</w:t>
      </w:r>
      <w:r w:rsidRPr="00425629">
        <w:rPr>
          <w:rFonts w:ascii="Times New Roman" w:hAnsi="Times New Roman" w:cs="Times New Roman"/>
          <w:sz w:val="24"/>
          <w:szCs w:val="24"/>
          <w:lang w:val="en-IN"/>
        </w:rPr>
        <w:t xml:space="preserve"> Draw layout drawings for electrical panels and installations.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3.5</w:t>
      </w:r>
      <w:r w:rsidRPr="00425629">
        <w:rPr>
          <w:rFonts w:ascii="Times New Roman" w:hAnsi="Times New Roman" w:cs="Times New Roman"/>
          <w:sz w:val="24"/>
          <w:szCs w:val="24"/>
          <w:lang w:val="en-IN"/>
        </w:rPr>
        <w:t xml:space="preserve"> Draw views of electrical machines using CAD.</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3.6</w:t>
      </w:r>
      <w:r w:rsidRPr="00425629">
        <w:rPr>
          <w:rFonts w:ascii="Times New Roman" w:hAnsi="Times New Roman" w:cs="Times New Roman"/>
          <w:sz w:val="24"/>
          <w:szCs w:val="24"/>
          <w:lang w:val="en-IN"/>
        </w:rPr>
        <w:t xml:space="preserve"> Draw single line diagrams of substations using CAD tools.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3.7</w:t>
      </w:r>
      <w:r w:rsidRPr="00425629">
        <w:rPr>
          <w:rFonts w:ascii="Times New Roman" w:hAnsi="Times New Roman" w:cs="Times New Roman"/>
          <w:sz w:val="24"/>
          <w:szCs w:val="24"/>
          <w:lang w:val="en-IN"/>
        </w:rPr>
        <w:t xml:space="preserve"> Draw HV line supports using CAD software.</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3.8</w:t>
      </w:r>
      <w:r w:rsidRPr="00425629">
        <w:rPr>
          <w:rFonts w:ascii="Times New Roman" w:hAnsi="Times New Roman" w:cs="Times New Roman"/>
          <w:sz w:val="24"/>
          <w:szCs w:val="24"/>
          <w:lang w:val="en-IN"/>
        </w:rPr>
        <w:t xml:space="preserve"> Draw earthing system layouts using CAD.</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3.9</w:t>
      </w:r>
      <w:r w:rsidRPr="00425629">
        <w:rPr>
          <w:rFonts w:ascii="Times New Roman" w:hAnsi="Times New Roman" w:cs="Times New Roman"/>
          <w:sz w:val="24"/>
          <w:szCs w:val="24"/>
          <w:lang w:val="en-IN"/>
        </w:rPr>
        <w:t xml:space="preserve"> Modify electrical drawings using CAD editing tools.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3.10</w:t>
      </w:r>
      <w:r w:rsidRPr="00425629">
        <w:rPr>
          <w:rFonts w:ascii="Times New Roman" w:hAnsi="Times New Roman" w:cs="Times New Roman"/>
          <w:sz w:val="24"/>
          <w:szCs w:val="24"/>
          <w:lang w:val="en-IN"/>
        </w:rPr>
        <w:t xml:space="preserve"> Prepare complete CAD drawings for a simple electrical system.</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3.11</w:t>
      </w:r>
      <w:r w:rsidRPr="00425629">
        <w:rPr>
          <w:rFonts w:ascii="Times New Roman" w:hAnsi="Times New Roman" w:cs="Times New Roman"/>
          <w:sz w:val="24"/>
          <w:szCs w:val="24"/>
          <w:lang w:val="en-IN"/>
        </w:rPr>
        <w:t xml:space="preserve"> Develop and test a simple electrical setup based on drawings.</w:t>
      </w:r>
      <w:r w:rsidRPr="00425629">
        <w:rPr>
          <w:rFonts w:ascii="Times New Roman" w:hAnsi="Times New Roman" w:cs="Times New Roman"/>
          <w:sz w:val="24"/>
          <w:szCs w:val="24"/>
          <w:lang w:val="en-IN"/>
        </w:rPr>
        <w:br/>
      </w:r>
      <w:r w:rsidRPr="00425629">
        <w:rPr>
          <w:rFonts w:ascii="Times New Roman" w:hAnsi="Times New Roman" w:cs="Times New Roman"/>
          <w:b/>
          <w:bCs/>
          <w:sz w:val="24"/>
          <w:szCs w:val="24"/>
          <w:lang w:val="en-IN"/>
        </w:rPr>
        <w:t>3.12</w:t>
      </w:r>
      <w:r w:rsidRPr="00425629">
        <w:rPr>
          <w:rFonts w:ascii="Times New Roman" w:hAnsi="Times New Roman" w:cs="Times New Roman"/>
          <w:sz w:val="24"/>
          <w:szCs w:val="24"/>
          <w:lang w:val="en-IN"/>
        </w:rPr>
        <w:t xml:space="preserve"> Prepare documentation and present the CAD-based work.</w:t>
      </w:r>
    </w:p>
    <w:p w:rsidR="00256BA8" w:rsidRDefault="0043002A" w:rsidP="0043002A">
      <w:pPr>
        <w:rPr>
          <w:rFonts w:ascii="Times New Roman" w:hAnsi="Times New Roman" w:cs="Times New Roman"/>
          <w:b/>
          <w:bCs/>
          <w:sz w:val="28"/>
          <w:szCs w:val="28"/>
          <w:lang w:val="en-IN"/>
        </w:rPr>
      </w:pPr>
      <w:r w:rsidRPr="0043002A">
        <w:rPr>
          <w:rFonts w:ascii="Times New Roman" w:hAnsi="Times New Roman" w:cs="Times New Roman"/>
          <w:b/>
          <w:bCs/>
          <w:sz w:val="28"/>
          <w:szCs w:val="28"/>
          <w:lang w:val="en-IN"/>
        </w:rPr>
        <w:t>CO–PO MATRIX</w:t>
      </w:r>
    </w:p>
    <w:tbl>
      <w:tblPr>
        <w:tblW w:w="10488" w:type="dxa"/>
        <w:tblInd w:w="-935" w:type="dxa"/>
        <w:tblLayout w:type="fixed"/>
        <w:tblLook w:val="04A0"/>
      </w:tblPr>
      <w:tblGrid>
        <w:gridCol w:w="696"/>
        <w:gridCol w:w="1323"/>
        <w:gridCol w:w="1481"/>
        <w:gridCol w:w="1084"/>
        <w:gridCol w:w="1816"/>
        <w:gridCol w:w="1636"/>
        <w:gridCol w:w="1369"/>
        <w:gridCol w:w="1083"/>
      </w:tblGrid>
      <w:tr w:rsidR="006F78C5" w:rsidRPr="00256BA8" w:rsidTr="006F78C5">
        <w:trPr>
          <w:trHeight w:val="1692"/>
        </w:trPr>
        <w:tc>
          <w:tcPr>
            <w:tcW w:w="696" w:type="dxa"/>
            <w:tcBorders>
              <w:top w:val="single" w:sz="4" w:space="0" w:color="auto"/>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lang w:val="en-IN" w:eastAsia="en-IN"/>
              </w:rPr>
            </w:pPr>
            <w:r w:rsidRPr="00256BA8">
              <w:rPr>
                <w:rFonts w:ascii="Times New Roman" w:eastAsia="Times New Roman" w:hAnsi="Times New Roman" w:cs="Times New Roman"/>
                <w:b/>
                <w:bCs/>
                <w:color w:val="000000"/>
                <w:lang w:val="en-IN" w:eastAsia="en-IN"/>
              </w:rPr>
              <w:t>CO / PO</w:t>
            </w:r>
          </w:p>
        </w:tc>
        <w:tc>
          <w:tcPr>
            <w:tcW w:w="1323"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Basic &amp; Discipline Specific Knowledge (PO1)</w:t>
            </w:r>
          </w:p>
        </w:tc>
        <w:tc>
          <w:tcPr>
            <w:tcW w:w="1481"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Problem Analysis (PO2)</w:t>
            </w:r>
          </w:p>
        </w:tc>
        <w:tc>
          <w:tcPr>
            <w:tcW w:w="1084"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Design / Development of Solutions (PO3)</w:t>
            </w:r>
          </w:p>
        </w:tc>
        <w:tc>
          <w:tcPr>
            <w:tcW w:w="1816"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Engineering Tools, Experimentation &amp; Testing (PO4)</w:t>
            </w:r>
          </w:p>
        </w:tc>
        <w:tc>
          <w:tcPr>
            <w:tcW w:w="1636"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Engineering Practices for Society, Sustainability &amp; Environment (PO5)</w:t>
            </w:r>
          </w:p>
        </w:tc>
        <w:tc>
          <w:tcPr>
            <w:tcW w:w="1369"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Project Management (PO6)</w:t>
            </w:r>
          </w:p>
        </w:tc>
        <w:tc>
          <w:tcPr>
            <w:tcW w:w="1083" w:type="dxa"/>
            <w:tcBorders>
              <w:top w:val="single" w:sz="4" w:space="0" w:color="auto"/>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lang w:val="en-IN" w:eastAsia="en-IN"/>
              </w:rPr>
            </w:pPr>
            <w:r w:rsidRPr="00256BA8">
              <w:rPr>
                <w:rFonts w:ascii="Times New Roman" w:eastAsia="Times New Roman" w:hAnsi="Times New Roman" w:cs="Times New Roman"/>
                <w:color w:val="000000"/>
                <w:lang w:val="en-IN" w:eastAsia="en-IN"/>
              </w:rPr>
              <w:t>Lifelong Learning (PO7)</w:t>
            </w:r>
          </w:p>
        </w:tc>
      </w:tr>
      <w:tr w:rsidR="006F78C5" w:rsidRPr="00256BA8" w:rsidTr="006F78C5">
        <w:trPr>
          <w:trHeight w:val="315"/>
        </w:trPr>
        <w:tc>
          <w:tcPr>
            <w:tcW w:w="696" w:type="dxa"/>
            <w:tcBorders>
              <w:top w:val="nil"/>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sz w:val="24"/>
                <w:szCs w:val="24"/>
                <w:lang w:val="en-IN" w:eastAsia="en-IN"/>
              </w:rPr>
            </w:pPr>
            <w:r w:rsidRPr="00256BA8">
              <w:rPr>
                <w:rFonts w:ascii="Times New Roman" w:eastAsia="Times New Roman" w:hAnsi="Times New Roman" w:cs="Times New Roman"/>
                <w:b/>
                <w:bCs/>
                <w:color w:val="000000"/>
                <w:sz w:val="24"/>
                <w:szCs w:val="24"/>
                <w:lang w:val="en-IN" w:eastAsia="en-IN"/>
              </w:rPr>
              <w:t>CO1</w:t>
            </w:r>
          </w:p>
        </w:tc>
        <w:tc>
          <w:tcPr>
            <w:tcW w:w="132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3</w:t>
            </w:r>
          </w:p>
        </w:tc>
        <w:tc>
          <w:tcPr>
            <w:tcW w:w="1481"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084"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81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63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369"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08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r>
      <w:tr w:rsidR="006F78C5" w:rsidRPr="00256BA8" w:rsidTr="006F78C5">
        <w:trPr>
          <w:trHeight w:val="630"/>
        </w:trPr>
        <w:tc>
          <w:tcPr>
            <w:tcW w:w="696" w:type="dxa"/>
            <w:tcBorders>
              <w:top w:val="nil"/>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sz w:val="24"/>
                <w:szCs w:val="24"/>
                <w:lang w:val="en-IN" w:eastAsia="en-IN"/>
              </w:rPr>
            </w:pPr>
            <w:r w:rsidRPr="00256BA8">
              <w:rPr>
                <w:rFonts w:ascii="Times New Roman" w:eastAsia="Times New Roman" w:hAnsi="Times New Roman" w:cs="Times New Roman"/>
                <w:b/>
                <w:bCs/>
                <w:color w:val="000000"/>
                <w:sz w:val="24"/>
                <w:szCs w:val="24"/>
                <w:lang w:val="en-IN" w:eastAsia="en-IN"/>
              </w:rPr>
              <w:t>CO2</w:t>
            </w:r>
          </w:p>
        </w:tc>
        <w:tc>
          <w:tcPr>
            <w:tcW w:w="132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3</w:t>
            </w:r>
          </w:p>
        </w:tc>
        <w:tc>
          <w:tcPr>
            <w:tcW w:w="1481"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084"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81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63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369"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08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r>
      <w:tr w:rsidR="006F78C5" w:rsidRPr="00256BA8" w:rsidTr="006F78C5">
        <w:trPr>
          <w:trHeight w:val="630"/>
        </w:trPr>
        <w:tc>
          <w:tcPr>
            <w:tcW w:w="696" w:type="dxa"/>
            <w:tcBorders>
              <w:top w:val="nil"/>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sz w:val="24"/>
                <w:szCs w:val="24"/>
                <w:lang w:val="en-IN" w:eastAsia="en-IN"/>
              </w:rPr>
            </w:pPr>
            <w:r w:rsidRPr="00256BA8">
              <w:rPr>
                <w:rFonts w:ascii="Times New Roman" w:eastAsia="Times New Roman" w:hAnsi="Times New Roman" w:cs="Times New Roman"/>
                <w:b/>
                <w:bCs/>
                <w:color w:val="000000"/>
                <w:sz w:val="24"/>
                <w:szCs w:val="24"/>
                <w:lang w:val="en-IN" w:eastAsia="en-IN"/>
              </w:rPr>
              <w:t>CO3</w:t>
            </w:r>
          </w:p>
        </w:tc>
        <w:tc>
          <w:tcPr>
            <w:tcW w:w="132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3</w:t>
            </w:r>
          </w:p>
        </w:tc>
        <w:tc>
          <w:tcPr>
            <w:tcW w:w="1481"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084"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81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63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369"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08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r>
      <w:tr w:rsidR="006F78C5" w:rsidRPr="00256BA8" w:rsidTr="006F78C5">
        <w:trPr>
          <w:trHeight w:val="630"/>
        </w:trPr>
        <w:tc>
          <w:tcPr>
            <w:tcW w:w="696" w:type="dxa"/>
            <w:tcBorders>
              <w:top w:val="nil"/>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sz w:val="24"/>
                <w:szCs w:val="24"/>
                <w:lang w:val="en-IN" w:eastAsia="en-IN"/>
              </w:rPr>
            </w:pPr>
            <w:r w:rsidRPr="00256BA8">
              <w:rPr>
                <w:rFonts w:ascii="Times New Roman" w:eastAsia="Times New Roman" w:hAnsi="Times New Roman" w:cs="Times New Roman"/>
                <w:b/>
                <w:bCs/>
                <w:color w:val="000000"/>
                <w:sz w:val="24"/>
                <w:szCs w:val="24"/>
                <w:lang w:val="en-IN" w:eastAsia="en-IN"/>
              </w:rPr>
              <w:t>CO4</w:t>
            </w:r>
          </w:p>
        </w:tc>
        <w:tc>
          <w:tcPr>
            <w:tcW w:w="132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3</w:t>
            </w:r>
          </w:p>
        </w:tc>
        <w:tc>
          <w:tcPr>
            <w:tcW w:w="1481"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084"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81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63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369"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08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r>
      <w:tr w:rsidR="006F78C5" w:rsidRPr="00256BA8" w:rsidTr="006F78C5">
        <w:trPr>
          <w:trHeight w:val="630"/>
        </w:trPr>
        <w:tc>
          <w:tcPr>
            <w:tcW w:w="696" w:type="dxa"/>
            <w:tcBorders>
              <w:top w:val="nil"/>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sz w:val="24"/>
                <w:szCs w:val="24"/>
                <w:lang w:val="en-IN" w:eastAsia="en-IN"/>
              </w:rPr>
            </w:pPr>
            <w:r w:rsidRPr="00256BA8">
              <w:rPr>
                <w:rFonts w:ascii="Times New Roman" w:eastAsia="Times New Roman" w:hAnsi="Times New Roman" w:cs="Times New Roman"/>
                <w:b/>
                <w:bCs/>
                <w:color w:val="000000"/>
                <w:sz w:val="24"/>
                <w:szCs w:val="24"/>
                <w:lang w:val="en-IN" w:eastAsia="en-IN"/>
              </w:rPr>
              <w:t>CO5</w:t>
            </w:r>
          </w:p>
        </w:tc>
        <w:tc>
          <w:tcPr>
            <w:tcW w:w="132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481"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084"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81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3</w:t>
            </w:r>
          </w:p>
        </w:tc>
        <w:tc>
          <w:tcPr>
            <w:tcW w:w="163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369"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c>
          <w:tcPr>
            <w:tcW w:w="108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r>
      <w:tr w:rsidR="006F78C5" w:rsidRPr="00256BA8" w:rsidTr="006F78C5">
        <w:trPr>
          <w:trHeight w:val="945"/>
        </w:trPr>
        <w:tc>
          <w:tcPr>
            <w:tcW w:w="696" w:type="dxa"/>
            <w:tcBorders>
              <w:top w:val="nil"/>
              <w:left w:val="single" w:sz="4" w:space="0" w:color="auto"/>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b/>
                <w:bCs/>
                <w:color w:val="000000"/>
                <w:sz w:val="24"/>
                <w:szCs w:val="24"/>
                <w:lang w:val="en-IN" w:eastAsia="en-IN"/>
              </w:rPr>
            </w:pPr>
            <w:r w:rsidRPr="00256BA8">
              <w:rPr>
                <w:rFonts w:ascii="Times New Roman" w:eastAsia="Times New Roman" w:hAnsi="Times New Roman" w:cs="Times New Roman"/>
                <w:b/>
                <w:bCs/>
                <w:color w:val="000000"/>
                <w:sz w:val="24"/>
                <w:szCs w:val="24"/>
                <w:lang w:val="en-IN" w:eastAsia="en-IN"/>
              </w:rPr>
              <w:t>CO6</w:t>
            </w:r>
          </w:p>
        </w:tc>
        <w:tc>
          <w:tcPr>
            <w:tcW w:w="132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481"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084"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2</w:t>
            </w:r>
          </w:p>
        </w:tc>
        <w:tc>
          <w:tcPr>
            <w:tcW w:w="181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3</w:t>
            </w:r>
          </w:p>
        </w:tc>
        <w:tc>
          <w:tcPr>
            <w:tcW w:w="1636"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369"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1</w:t>
            </w:r>
          </w:p>
        </w:tc>
        <w:tc>
          <w:tcPr>
            <w:tcW w:w="1083" w:type="dxa"/>
            <w:tcBorders>
              <w:top w:val="nil"/>
              <w:left w:val="nil"/>
              <w:bottom w:val="single" w:sz="4" w:space="0" w:color="auto"/>
              <w:right w:val="single" w:sz="4" w:space="0" w:color="auto"/>
            </w:tcBorders>
            <w:vAlign w:val="center"/>
            <w:hideMark/>
          </w:tcPr>
          <w:p w:rsidR="006F78C5" w:rsidRPr="00256BA8" w:rsidRDefault="006F78C5" w:rsidP="00256BA8">
            <w:pPr>
              <w:spacing w:after="0" w:line="240" w:lineRule="auto"/>
              <w:jc w:val="center"/>
              <w:rPr>
                <w:rFonts w:ascii="Times New Roman" w:eastAsia="Times New Roman" w:hAnsi="Times New Roman" w:cs="Times New Roman"/>
                <w:color w:val="000000"/>
                <w:sz w:val="24"/>
                <w:szCs w:val="24"/>
                <w:lang w:val="en-IN" w:eastAsia="en-IN"/>
              </w:rPr>
            </w:pPr>
            <w:r w:rsidRPr="00256BA8">
              <w:rPr>
                <w:rFonts w:ascii="Times New Roman" w:eastAsia="Times New Roman" w:hAnsi="Times New Roman" w:cs="Times New Roman"/>
                <w:color w:val="000000"/>
                <w:sz w:val="24"/>
                <w:szCs w:val="24"/>
                <w:lang w:val="en-IN" w:eastAsia="en-IN"/>
              </w:rPr>
              <w:t>–</w:t>
            </w:r>
          </w:p>
        </w:tc>
      </w:tr>
    </w:tbl>
    <w:p w:rsidR="00351E7A" w:rsidRPr="00351E7A" w:rsidRDefault="00351E7A" w:rsidP="00351E7A">
      <w:pPr>
        <w:rPr>
          <w:rFonts w:ascii="Times New Roman" w:hAnsi="Times New Roman" w:cs="Times New Roman"/>
          <w:b/>
          <w:bCs/>
          <w:sz w:val="28"/>
          <w:szCs w:val="28"/>
          <w:lang w:val="en-IN"/>
        </w:rPr>
      </w:pPr>
      <w:r w:rsidRPr="00351E7A">
        <w:rPr>
          <w:rFonts w:ascii="Times New Roman" w:hAnsi="Times New Roman" w:cs="Times New Roman"/>
          <w:b/>
          <w:bCs/>
          <w:sz w:val="28"/>
          <w:szCs w:val="28"/>
          <w:lang w:val="en-IN"/>
        </w:rPr>
        <w:t>REFERENCE BOOKS</w:t>
      </w:r>
    </w:p>
    <w:p w:rsidR="00351E7A" w:rsidRPr="00351E7A" w:rsidRDefault="00351E7A">
      <w:pPr>
        <w:numPr>
          <w:ilvl w:val="0"/>
          <w:numId w:val="9"/>
        </w:numPr>
        <w:rPr>
          <w:rFonts w:ascii="Times New Roman" w:hAnsi="Times New Roman" w:cs="Times New Roman"/>
          <w:sz w:val="24"/>
          <w:szCs w:val="24"/>
          <w:lang w:val="en-IN"/>
        </w:rPr>
      </w:pPr>
      <w:r w:rsidRPr="00351E7A">
        <w:rPr>
          <w:rFonts w:ascii="Times New Roman" w:hAnsi="Times New Roman" w:cs="Times New Roman"/>
          <w:sz w:val="24"/>
          <w:szCs w:val="24"/>
          <w:lang w:val="en-IN"/>
        </w:rPr>
        <w:t xml:space="preserve">A.K. Sawhney &amp; A. Chakrabarti – </w:t>
      </w:r>
      <w:r w:rsidRPr="00351E7A">
        <w:rPr>
          <w:rFonts w:ascii="Times New Roman" w:hAnsi="Times New Roman" w:cs="Times New Roman"/>
          <w:i/>
          <w:iCs/>
          <w:sz w:val="24"/>
          <w:szCs w:val="24"/>
          <w:lang w:val="en-IN"/>
        </w:rPr>
        <w:t>Electrical Design, Estimating and Costing</w:t>
      </w:r>
      <w:r w:rsidRPr="00351E7A">
        <w:rPr>
          <w:rFonts w:ascii="Times New Roman" w:hAnsi="Times New Roman" w:cs="Times New Roman"/>
          <w:sz w:val="24"/>
          <w:szCs w:val="24"/>
          <w:lang w:val="en-IN"/>
        </w:rPr>
        <w:t>, Dhanpat Rai &amp; Co.</w:t>
      </w:r>
    </w:p>
    <w:p w:rsidR="00351E7A" w:rsidRPr="00351E7A" w:rsidRDefault="00351E7A">
      <w:pPr>
        <w:numPr>
          <w:ilvl w:val="0"/>
          <w:numId w:val="9"/>
        </w:numPr>
        <w:rPr>
          <w:rFonts w:ascii="Times New Roman" w:hAnsi="Times New Roman" w:cs="Times New Roman"/>
          <w:sz w:val="24"/>
          <w:szCs w:val="24"/>
          <w:lang w:val="en-IN"/>
        </w:rPr>
      </w:pPr>
      <w:r w:rsidRPr="00351E7A">
        <w:rPr>
          <w:rFonts w:ascii="Times New Roman" w:hAnsi="Times New Roman" w:cs="Times New Roman"/>
          <w:sz w:val="24"/>
          <w:szCs w:val="24"/>
          <w:lang w:val="en-IN"/>
        </w:rPr>
        <w:t xml:space="preserve">C.L. Wadhwa – </w:t>
      </w:r>
      <w:r w:rsidRPr="00351E7A">
        <w:rPr>
          <w:rFonts w:ascii="Times New Roman" w:hAnsi="Times New Roman" w:cs="Times New Roman"/>
          <w:i/>
          <w:iCs/>
          <w:sz w:val="24"/>
          <w:szCs w:val="24"/>
          <w:lang w:val="en-IN"/>
        </w:rPr>
        <w:t>Electrical Power Systems</w:t>
      </w:r>
      <w:r w:rsidRPr="00351E7A">
        <w:rPr>
          <w:rFonts w:ascii="Times New Roman" w:hAnsi="Times New Roman" w:cs="Times New Roman"/>
          <w:sz w:val="24"/>
          <w:szCs w:val="24"/>
          <w:lang w:val="en-IN"/>
        </w:rPr>
        <w:t>, New Age International Publishers.</w:t>
      </w:r>
    </w:p>
    <w:p w:rsidR="00351E7A" w:rsidRPr="00351E7A" w:rsidRDefault="00351E7A">
      <w:pPr>
        <w:numPr>
          <w:ilvl w:val="0"/>
          <w:numId w:val="9"/>
        </w:numPr>
        <w:rPr>
          <w:rFonts w:ascii="Times New Roman" w:hAnsi="Times New Roman" w:cs="Times New Roman"/>
          <w:sz w:val="24"/>
          <w:szCs w:val="24"/>
          <w:lang w:val="en-IN"/>
        </w:rPr>
      </w:pPr>
      <w:r w:rsidRPr="00351E7A">
        <w:rPr>
          <w:rFonts w:ascii="Times New Roman" w:hAnsi="Times New Roman" w:cs="Times New Roman"/>
          <w:sz w:val="24"/>
          <w:szCs w:val="24"/>
          <w:lang w:val="en-IN"/>
        </w:rPr>
        <w:lastRenderedPageBreak/>
        <w:t xml:space="preserve">K. Venugopal – </w:t>
      </w:r>
      <w:r w:rsidRPr="00351E7A">
        <w:rPr>
          <w:rFonts w:ascii="Times New Roman" w:hAnsi="Times New Roman" w:cs="Times New Roman"/>
          <w:i/>
          <w:iCs/>
          <w:sz w:val="24"/>
          <w:szCs w:val="24"/>
          <w:lang w:val="en-IN"/>
        </w:rPr>
        <w:t>Engineering Drawing with CAD Applications</w:t>
      </w:r>
      <w:r w:rsidRPr="00351E7A">
        <w:rPr>
          <w:rFonts w:ascii="Times New Roman" w:hAnsi="Times New Roman" w:cs="Times New Roman"/>
          <w:sz w:val="24"/>
          <w:szCs w:val="24"/>
          <w:lang w:val="en-IN"/>
        </w:rPr>
        <w:t>, New Age International Publishers.</w:t>
      </w:r>
    </w:p>
    <w:p w:rsidR="00351E7A" w:rsidRPr="00351E7A" w:rsidRDefault="00351E7A">
      <w:pPr>
        <w:numPr>
          <w:ilvl w:val="0"/>
          <w:numId w:val="9"/>
        </w:numPr>
        <w:rPr>
          <w:rFonts w:ascii="Times New Roman" w:hAnsi="Times New Roman" w:cs="Times New Roman"/>
          <w:sz w:val="24"/>
          <w:szCs w:val="24"/>
          <w:lang w:val="en-IN"/>
        </w:rPr>
      </w:pPr>
      <w:r w:rsidRPr="00351E7A">
        <w:rPr>
          <w:rFonts w:ascii="Times New Roman" w:hAnsi="Times New Roman" w:cs="Times New Roman"/>
          <w:sz w:val="24"/>
          <w:szCs w:val="24"/>
          <w:lang w:val="en-IN"/>
        </w:rPr>
        <w:t xml:space="preserve">S. Rao – </w:t>
      </w:r>
      <w:r w:rsidRPr="00351E7A">
        <w:rPr>
          <w:rFonts w:ascii="Times New Roman" w:hAnsi="Times New Roman" w:cs="Times New Roman"/>
          <w:i/>
          <w:iCs/>
          <w:sz w:val="24"/>
          <w:szCs w:val="24"/>
          <w:lang w:val="en-IN"/>
        </w:rPr>
        <w:t>Product Design and Development</w:t>
      </w:r>
      <w:r w:rsidRPr="00351E7A">
        <w:rPr>
          <w:rFonts w:ascii="Times New Roman" w:hAnsi="Times New Roman" w:cs="Times New Roman"/>
          <w:sz w:val="24"/>
          <w:szCs w:val="24"/>
          <w:lang w:val="en-IN"/>
        </w:rPr>
        <w:t>, McGraw-Hill Education.</w:t>
      </w:r>
    </w:p>
    <w:p w:rsidR="00351E7A" w:rsidRPr="00351E7A" w:rsidRDefault="00351E7A" w:rsidP="00351E7A">
      <w:pPr>
        <w:rPr>
          <w:rFonts w:ascii="Times New Roman" w:hAnsi="Times New Roman" w:cs="Times New Roman"/>
          <w:b/>
          <w:bCs/>
          <w:sz w:val="28"/>
          <w:szCs w:val="28"/>
          <w:lang w:val="en-IN"/>
        </w:rPr>
      </w:pPr>
      <w:r w:rsidRPr="00351E7A">
        <w:rPr>
          <w:rFonts w:ascii="Times New Roman" w:hAnsi="Times New Roman" w:cs="Times New Roman"/>
          <w:b/>
          <w:bCs/>
          <w:sz w:val="28"/>
          <w:szCs w:val="28"/>
          <w:lang w:val="en-IN"/>
        </w:rPr>
        <w:t>ONLINE RESOURCES</w:t>
      </w:r>
    </w:p>
    <w:p w:rsidR="00351E7A" w:rsidRPr="00351E7A" w:rsidRDefault="00351E7A">
      <w:pPr>
        <w:numPr>
          <w:ilvl w:val="0"/>
          <w:numId w:val="10"/>
        </w:numPr>
        <w:spacing w:after="0" w:line="240" w:lineRule="auto"/>
        <w:rPr>
          <w:rFonts w:ascii="Times New Roman" w:hAnsi="Times New Roman" w:cs="Times New Roman"/>
          <w:sz w:val="24"/>
          <w:szCs w:val="24"/>
          <w:lang w:val="en-IN"/>
        </w:rPr>
      </w:pPr>
      <w:r w:rsidRPr="00351E7A">
        <w:rPr>
          <w:rFonts w:ascii="Times New Roman" w:hAnsi="Times New Roman" w:cs="Times New Roman"/>
          <w:sz w:val="24"/>
          <w:szCs w:val="24"/>
          <w:lang w:val="en-IN"/>
        </w:rPr>
        <w:t>NPTEL – Electrical Engineering &amp; Product Design Courses</w:t>
      </w:r>
      <w:r w:rsidRPr="00351E7A">
        <w:rPr>
          <w:rFonts w:ascii="Times New Roman" w:hAnsi="Times New Roman" w:cs="Times New Roman"/>
          <w:sz w:val="24"/>
          <w:szCs w:val="24"/>
          <w:lang w:val="en-IN"/>
        </w:rPr>
        <w:br/>
      </w:r>
      <w:hyperlink r:id="rId8" w:tgtFrame="_new" w:history="1">
        <w:r w:rsidRPr="00351E7A">
          <w:rPr>
            <w:rStyle w:val="Hyperlink"/>
            <w:rFonts w:ascii="Times New Roman" w:hAnsi="Times New Roman" w:cs="Times New Roman"/>
            <w:sz w:val="24"/>
            <w:szCs w:val="24"/>
            <w:lang w:val="en-IN"/>
          </w:rPr>
          <w:t>https://nptel.ac.in</w:t>
        </w:r>
      </w:hyperlink>
    </w:p>
    <w:p w:rsidR="00351E7A" w:rsidRPr="00351E7A" w:rsidRDefault="00351E7A">
      <w:pPr>
        <w:numPr>
          <w:ilvl w:val="0"/>
          <w:numId w:val="10"/>
        </w:numPr>
        <w:spacing w:after="0" w:line="240" w:lineRule="auto"/>
        <w:rPr>
          <w:rFonts w:ascii="Times New Roman" w:hAnsi="Times New Roman" w:cs="Times New Roman"/>
          <w:sz w:val="24"/>
          <w:szCs w:val="24"/>
          <w:lang w:val="en-IN"/>
        </w:rPr>
      </w:pPr>
      <w:r w:rsidRPr="00351E7A">
        <w:rPr>
          <w:rFonts w:ascii="Times New Roman" w:hAnsi="Times New Roman" w:cs="Times New Roman"/>
          <w:sz w:val="24"/>
          <w:szCs w:val="24"/>
          <w:lang w:val="en-IN"/>
        </w:rPr>
        <w:t>Autodesk Education – Electrical CAD Tutorials</w:t>
      </w:r>
      <w:r w:rsidRPr="00351E7A">
        <w:rPr>
          <w:rFonts w:ascii="Times New Roman" w:hAnsi="Times New Roman" w:cs="Times New Roman"/>
          <w:sz w:val="24"/>
          <w:szCs w:val="24"/>
          <w:lang w:val="en-IN"/>
        </w:rPr>
        <w:br/>
      </w:r>
      <w:hyperlink r:id="rId9" w:tgtFrame="_new" w:history="1">
        <w:r w:rsidRPr="00351E7A">
          <w:rPr>
            <w:rStyle w:val="Hyperlink"/>
            <w:rFonts w:ascii="Times New Roman" w:hAnsi="Times New Roman" w:cs="Times New Roman"/>
            <w:sz w:val="24"/>
            <w:szCs w:val="24"/>
            <w:lang w:val="en-IN"/>
          </w:rPr>
          <w:t>https://www.autodesk.com/education</w:t>
        </w:r>
      </w:hyperlink>
    </w:p>
    <w:p w:rsidR="00351E7A" w:rsidRPr="00351E7A" w:rsidRDefault="00351E7A">
      <w:pPr>
        <w:numPr>
          <w:ilvl w:val="0"/>
          <w:numId w:val="10"/>
        </w:numPr>
        <w:spacing w:after="0" w:line="240" w:lineRule="auto"/>
        <w:rPr>
          <w:rFonts w:ascii="Times New Roman" w:hAnsi="Times New Roman" w:cs="Times New Roman"/>
          <w:sz w:val="24"/>
          <w:szCs w:val="24"/>
          <w:lang w:val="en-IN"/>
        </w:rPr>
      </w:pPr>
      <w:r w:rsidRPr="00351E7A">
        <w:rPr>
          <w:rFonts w:ascii="Times New Roman" w:hAnsi="Times New Roman" w:cs="Times New Roman"/>
          <w:sz w:val="24"/>
          <w:szCs w:val="24"/>
          <w:lang w:val="en-IN"/>
        </w:rPr>
        <w:t>TutorialsPoint – AutoCAD Electrical</w:t>
      </w:r>
      <w:r w:rsidRPr="00351E7A">
        <w:rPr>
          <w:rFonts w:ascii="Times New Roman" w:hAnsi="Times New Roman" w:cs="Times New Roman"/>
          <w:sz w:val="24"/>
          <w:szCs w:val="24"/>
          <w:lang w:val="en-IN"/>
        </w:rPr>
        <w:br/>
        <w:t>https://www.tutorialspoint.com/autocad_electrical</w:t>
      </w:r>
    </w:p>
    <w:p w:rsidR="00351E7A" w:rsidRPr="00351E7A" w:rsidRDefault="00351E7A">
      <w:pPr>
        <w:numPr>
          <w:ilvl w:val="0"/>
          <w:numId w:val="10"/>
        </w:numPr>
        <w:spacing w:after="0" w:line="240" w:lineRule="auto"/>
        <w:rPr>
          <w:rFonts w:ascii="Times New Roman" w:hAnsi="Times New Roman" w:cs="Times New Roman"/>
          <w:sz w:val="24"/>
          <w:szCs w:val="24"/>
          <w:lang w:val="en-IN"/>
        </w:rPr>
      </w:pPr>
      <w:r w:rsidRPr="00351E7A">
        <w:rPr>
          <w:rFonts w:ascii="Times New Roman" w:hAnsi="Times New Roman" w:cs="Times New Roman"/>
          <w:sz w:val="24"/>
          <w:szCs w:val="24"/>
          <w:lang w:val="en-IN"/>
        </w:rPr>
        <w:t>Coursera – Product Design &amp; Development</w:t>
      </w:r>
      <w:r w:rsidRPr="00351E7A">
        <w:rPr>
          <w:rFonts w:ascii="Times New Roman" w:hAnsi="Times New Roman" w:cs="Times New Roman"/>
          <w:sz w:val="24"/>
          <w:szCs w:val="24"/>
          <w:lang w:val="en-IN"/>
        </w:rPr>
        <w:br/>
      </w:r>
      <w:hyperlink r:id="rId10" w:tgtFrame="_new" w:history="1">
        <w:r w:rsidRPr="00351E7A">
          <w:rPr>
            <w:rStyle w:val="Hyperlink"/>
            <w:rFonts w:ascii="Times New Roman" w:hAnsi="Times New Roman" w:cs="Times New Roman"/>
            <w:sz w:val="24"/>
            <w:szCs w:val="24"/>
            <w:lang w:val="en-IN"/>
          </w:rPr>
          <w:t>https://www.coursera.org</w:t>
        </w:r>
      </w:hyperlink>
    </w:p>
    <w:p w:rsidR="00351E7A" w:rsidRPr="00351E7A" w:rsidRDefault="00351E7A">
      <w:pPr>
        <w:numPr>
          <w:ilvl w:val="0"/>
          <w:numId w:val="10"/>
        </w:numPr>
        <w:spacing w:after="0" w:line="240" w:lineRule="auto"/>
        <w:rPr>
          <w:rFonts w:ascii="Times New Roman" w:hAnsi="Times New Roman" w:cs="Times New Roman"/>
          <w:sz w:val="24"/>
          <w:szCs w:val="24"/>
          <w:lang w:val="en-IN"/>
        </w:rPr>
      </w:pPr>
      <w:r w:rsidRPr="00351E7A">
        <w:rPr>
          <w:rFonts w:ascii="Times New Roman" w:hAnsi="Times New Roman" w:cs="Times New Roman"/>
          <w:sz w:val="24"/>
          <w:szCs w:val="24"/>
          <w:lang w:val="en-IN"/>
        </w:rPr>
        <w:t>IEEE Xplore (Introductory resources)</w:t>
      </w:r>
      <w:r w:rsidRPr="00351E7A">
        <w:rPr>
          <w:rFonts w:ascii="Times New Roman" w:hAnsi="Times New Roman" w:cs="Times New Roman"/>
          <w:sz w:val="24"/>
          <w:szCs w:val="24"/>
          <w:lang w:val="en-IN"/>
        </w:rPr>
        <w:br/>
        <w:t>https://ieeexplore.ieee.org</w:t>
      </w:r>
    </w:p>
    <w:p w:rsidR="00055E6C" w:rsidRPr="00254403" w:rsidRDefault="00055E6C" w:rsidP="00DC6832">
      <w:pPr>
        <w:spacing w:after="0"/>
        <w:jc w:val="center"/>
        <w:rPr>
          <w:rFonts w:ascii="Times New Roman" w:hAnsi="Times New Roman" w:cs="Times New Roman"/>
          <w:b/>
          <w:bCs/>
          <w:sz w:val="24"/>
          <w:szCs w:val="24"/>
          <w:lang w:val="en-IN"/>
        </w:rPr>
      </w:pPr>
      <w:r w:rsidRPr="00254403">
        <w:rPr>
          <w:rFonts w:ascii="Times New Roman" w:hAnsi="Times New Roman" w:cs="Times New Roman"/>
          <w:b/>
          <w:bCs/>
          <w:sz w:val="24"/>
          <w:szCs w:val="24"/>
          <w:lang w:val="en-IN"/>
        </w:rPr>
        <w:t>STATE BOARD OF TECHNICAL EDUCATION AND TRAINING, TELANGANA</w:t>
      </w:r>
    </w:p>
    <w:p w:rsidR="00055E6C" w:rsidRPr="00254403" w:rsidRDefault="00055E6C" w:rsidP="00DC6832">
      <w:pPr>
        <w:spacing w:after="0"/>
        <w:jc w:val="center"/>
        <w:rPr>
          <w:rFonts w:ascii="Times New Roman" w:hAnsi="Times New Roman" w:cs="Times New Roman"/>
          <w:b/>
          <w:bCs/>
          <w:sz w:val="24"/>
          <w:szCs w:val="24"/>
          <w:lang w:val="en-IN"/>
        </w:rPr>
      </w:pPr>
      <w:r w:rsidRPr="00254403">
        <w:rPr>
          <w:rFonts w:ascii="Times New Roman" w:hAnsi="Times New Roman" w:cs="Times New Roman"/>
          <w:b/>
          <w:bCs/>
          <w:sz w:val="24"/>
          <w:szCs w:val="24"/>
          <w:lang w:val="en-IN"/>
        </w:rPr>
        <w:t xml:space="preserve">MODEL QUESTION PAPER – DEEE </w:t>
      </w:r>
      <w:r w:rsidR="00DC6832" w:rsidRPr="00254403">
        <w:rPr>
          <w:rFonts w:ascii="Times New Roman" w:hAnsi="Times New Roman" w:cs="Times New Roman"/>
          <w:b/>
          <w:bCs/>
          <w:sz w:val="24"/>
          <w:szCs w:val="24"/>
          <w:lang w:val="en-IN"/>
        </w:rPr>
        <w:t>I</w:t>
      </w:r>
      <w:r w:rsidRPr="00254403">
        <w:rPr>
          <w:rFonts w:ascii="Times New Roman" w:hAnsi="Times New Roman" w:cs="Times New Roman"/>
          <w:b/>
          <w:bCs/>
          <w:sz w:val="24"/>
          <w:szCs w:val="24"/>
          <w:lang w:val="en-IN"/>
        </w:rPr>
        <w:t>V SEMESTER</w:t>
      </w:r>
    </w:p>
    <w:p w:rsidR="00055E6C" w:rsidRPr="00254403" w:rsidRDefault="00055E6C" w:rsidP="00DC6832">
      <w:pPr>
        <w:spacing w:after="0"/>
        <w:jc w:val="center"/>
        <w:rPr>
          <w:rFonts w:ascii="Times New Roman" w:hAnsi="Times New Roman" w:cs="Times New Roman"/>
          <w:b/>
          <w:bCs/>
          <w:sz w:val="24"/>
          <w:szCs w:val="24"/>
          <w:lang w:val="en-IN"/>
        </w:rPr>
      </w:pPr>
      <w:r w:rsidRPr="00254403">
        <w:rPr>
          <w:rFonts w:ascii="Times New Roman" w:hAnsi="Times New Roman" w:cs="Times New Roman"/>
          <w:b/>
          <w:bCs/>
          <w:sz w:val="24"/>
          <w:szCs w:val="24"/>
          <w:lang w:val="en-IN"/>
        </w:rPr>
        <w:t>MID–SEMESTER – I (LAB) EXAMINATION</w:t>
      </w:r>
    </w:p>
    <w:p w:rsidR="00055E6C" w:rsidRPr="00055E6C" w:rsidRDefault="00055E6C" w:rsidP="00055E6C">
      <w:pPr>
        <w:rPr>
          <w:rFonts w:ascii="Times New Roman" w:hAnsi="Times New Roman" w:cs="Times New Roman"/>
          <w:sz w:val="24"/>
          <w:szCs w:val="24"/>
          <w:lang w:val="en-IN"/>
        </w:rPr>
      </w:pPr>
      <w:r w:rsidRPr="00055E6C">
        <w:rPr>
          <w:rFonts w:ascii="Times New Roman" w:hAnsi="Times New Roman" w:cs="Times New Roman"/>
          <w:b/>
          <w:bCs/>
          <w:sz w:val="24"/>
          <w:szCs w:val="24"/>
          <w:lang w:val="en-IN"/>
        </w:rPr>
        <w:t>Course Code</w:t>
      </w:r>
      <w:r w:rsidR="00DB2312">
        <w:rPr>
          <w:rFonts w:ascii="Times New Roman" w:hAnsi="Times New Roman" w:cs="Times New Roman"/>
          <w:sz w:val="24"/>
          <w:szCs w:val="24"/>
          <w:lang w:val="en-IN"/>
        </w:rPr>
        <w:t>: EE-410</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Course Name</w:t>
      </w:r>
      <w:r w:rsidRPr="00055E6C">
        <w:rPr>
          <w:rFonts w:ascii="Times New Roman" w:hAnsi="Times New Roman" w:cs="Times New Roman"/>
          <w:sz w:val="24"/>
          <w:szCs w:val="24"/>
          <w:lang w:val="en-IN"/>
        </w:rPr>
        <w:t>: Product Design &amp; Development for Electrical (Lab)</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Duration</w:t>
      </w:r>
      <w:r w:rsidRPr="00055E6C">
        <w:rPr>
          <w:rFonts w:ascii="Times New Roman" w:hAnsi="Times New Roman" w:cs="Times New Roman"/>
          <w:sz w:val="24"/>
          <w:szCs w:val="24"/>
          <w:lang w:val="en-IN"/>
        </w:rPr>
        <w:t>: 1 Hour</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Max. Marks</w:t>
      </w:r>
      <w:r w:rsidRPr="00055E6C">
        <w:rPr>
          <w:rFonts w:ascii="Times New Roman" w:hAnsi="Times New Roman" w:cs="Times New Roman"/>
          <w:sz w:val="24"/>
          <w:szCs w:val="24"/>
          <w:lang w:val="en-IN"/>
        </w:rPr>
        <w:t>: 20</w:t>
      </w:r>
    </w:p>
    <w:p w:rsidR="00055E6C" w:rsidRPr="00055E6C" w:rsidRDefault="00055E6C" w:rsidP="00055E6C">
      <w:pPr>
        <w:rPr>
          <w:rFonts w:ascii="Times New Roman" w:hAnsi="Times New Roman" w:cs="Times New Roman"/>
          <w:b/>
          <w:bCs/>
          <w:sz w:val="24"/>
          <w:szCs w:val="24"/>
          <w:lang w:val="en-IN"/>
        </w:rPr>
      </w:pPr>
      <w:r w:rsidRPr="00055E6C">
        <w:rPr>
          <w:rFonts w:ascii="Times New Roman" w:hAnsi="Times New Roman" w:cs="Times New Roman"/>
          <w:b/>
          <w:bCs/>
          <w:sz w:val="24"/>
          <w:szCs w:val="24"/>
          <w:lang w:val="en-IN"/>
        </w:rPr>
        <w:t>Instructions to the Candidate</w:t>
      </w:r>
    </w:p>
    <w:p w:rsidR="00055E6C" w:rsidRPr="00055E6C" w:rsidRDefault="00055E6C">
      <w:pPr>
        <w:numPr>
          <w:ilvl w:val="0"/>
          <w:numId w:val="11"/>
        </w:numPr>
        <w:rPr>
          <w:rFonts w:ascii="Times New Roman" w:hAnsi="Times New Roman" w:cs="Times New Roman"/>
          <w:sz w:val="24"/>
          <w:szCs w:val="24"/>
          <w:lang w:val="en-IN"/>
        </w:rPr>
      </w:pPr>
      <w:r w:rsidRPr="00055E6C">
        <w:rPr>
          <w:rFonts w:ascii="Times New Roman" w:hAnsi="Times New Roman" w:cs="Times New Roman"/>
          <w:sz w:val="24"/>
          <w:szCs w:val="24"/>
          <w:lang w:val="en-IN"/>
        </w:rPr>
        <w:t xml:space="preserve">Answer the </w:t>
      </w:r>
      <w:r w:rsidRPr="00055E6C">
        <w:rPr>
          <w:rFonts w:ascii="Times New Roman" w:hAnsi="Times New Roman" w:cs="Times New Roman"/>
          <w:b/>
          <w:bCs/>
          <w:sz w:val="24"/>
          <w:szCs w:val="24"/>
          <w:lang w:val="en-IN"/>
        </w:rPr>
        <w:t>allotted experiment only</w:t>
      </w:r>
      <w:r w:rsidRPr="00055E6C">
        <w:rPr>
          <w:rFonts w:ascii="Times New Roman" w:hAnsi="Times New Roman" w:cs="Times New Roman"/>
          <w:sz w:val="24"/>
          <w:szCs w:val="24"/>
          <w:lang w:val="en-IN"/>
        </w:rPr>
        <w:t>.</w:t>
      </w:r>
    </w:p>
    <w:p w:rsidR="00055E6C" w:rsidRPr="00055E6C" w:rsidRDefault="00055E6C">
      <w:pPr>
        <w:numPr>
          <w:ilvl w:val="0"/>
          <w:numId w:val="11"/>
        </w:numPr>
        <w:rPr>
          <w:rFonts w:ascii="Times New Roman" w:hAnsi="Times New Roman" w:cs="Times New Roman"/>
          <w:sz w:val="24"/>
          <w:szCs w:val="24"/>
          <w:lang w:val="en-IN"/>
        </w:rPr>
      </w:pPr>
      <w:r w:rsidRPr="00055E6C">
        <w:rPr>
          <w:rFonts w:ascii="Times New Roman" w:hAnsi="Times New Roman" w:cs="Times New Roman"/>
          <w:sz w:val="24"/>
          <w:szCs w:val="24"/>
          <w:lang w:val="en-IN"/>
        </w:rPr>
        <w:t>Draw neat block diagrams / sketches using CAD wherever applicable.</w:t>
      </w:r>
    </w:p>
    <w:p w:rsidR="00055E6C" w:rsidRPr="00055E6C" w:rsidRDefault="00055E6C" w:rsidP="00055E6C">
      <w:pPr>
        <w:rPr>
          <w:rFonts w:ascii="Times New Roman" w:hAnsi="Times New Roman" w:cs="Times New Roman"/>
          <w:b/>
          <w:bCs/>
          <w:sz w:val="24"/>
          <w:szCs w:val="24"/>
          <w:lang w:val="en-IN"/>
        </w:rPr>
      </w:pPr>
      <w:r w:rsidRPr="00055E6C">
        <w:rPr>
          <w:rFonts w:ascii="Times New Roman" w:hAnsi="Times New Roman" w:cs="Times New Roman"/>
          <w:b/>
          <w:bCs/>
          <w:sz w:val="24"/>
          <w:szCs w:val="24"/>
          <w:lang w:val="en-IN"/>
        </w:rPr>
        <w:t>Experiments (Anyone will be allotted):</w:t>
      </w:r>
    </w:p>
    <w:p w:rsidR="00055E6C" w:rsidRPr="00055E6C" w:rsidRDefault="00055E6C">
      <w:pPr>
        <w:numPr>
          <w:ilvl w:val="0"/>
          <w:numId w:val="12"/>
        </w:numPr>
        <w:rPr>
          <w:rFonts w:ascii="Times New Roman" w:hAnsi="Times New Roman" w:cs="Times New Roman"/>
          <w:sz w:val="24"/>
          <w:szCs w:val="24"/>
          <w:lang w:val="en-IN"/>
        </w:rPr>
      </w:pPr>
      <w:r w:rsidRPr="00055E6C">
        <w:rPr>
          <w:rFonts w:ascii="Times New Roman" w:hAnsi="Times New Roman" w:cs="Times New Roman"/>
          <w:sz w:val="24"/>
          <w:szCs w:val="24"/>
          <w:lang w:val="en-IN"/>
        </w:rPr>
        <w:t>Identify market need and user requirements for a simple electrical product.</w:t>
      </w:r>
    </w:p>
    <w:p w:rsidR="00055E6C" w:rsidRPr="00055E6C" w:rsidRDefault="00055E6C">
      <w:pPr>
        <w:numPr>
          <w:ilvl w:val="0"/>
          <w:numId w:val="12"/>
        </w:numPr>
        <w:rPr>
          <w:rFonts w:ascii="Times New Roman" w:hAnsi="Times New Roman" w:cs="Times New Roman"/>
          <w:sz w:val="24"/>
          <w:szCs w:val="24"/>
          <w:lang w:val="en-IN"/>
        </w:rPr>
      </w:pPr>
      <w:r w:rsidRPr="00055E6C">
        <w:rPr>
          <w:rFonts w:ascii="Times New Roman" w:hAnsi="Times New Roman" w:cs="Times New Roman"/>
          <w:sz w:val="24"/>
          <w:szCs w:val="24"/>
          <w:lang w:val="en-IN"/>
        </w:rPr>
        <w:t>Differentiate between electrical product and component with suitable examples.</w:t>
      </w:r>
    </w:p>
    <w:p w:rsidR="00055E6C" w:rsidRPr="00055E6C" w:rsidRDefault="00055E6C">
      <w:pPr>
        <w:numPr>
          <w:ilvl w:val="0"/>
          <w:numId w:val="12"/>
        </w:numPr>
        <w:rPr>
          <w:rFonts w:ascii="Times New Roman" w:hAnsi="Times New Roman" w:cs="Times New Roman"/>
          <w:sz w:val="24"/>
          <w:szCs w:val="24"/>
          <w:lang w:val="en-IN"/>
        </w:rPr>
      </w:pPr>
      <w:r w:rsidRPr="00055E6C">
        <w:rPr>
          <w:rFonts w:ascii="Times New Roman" w:hAnsi="Times New Roman" w:cs="Times New Roman"/>
          <w:sz w:val="24"/>
          <w:szCs w:val="24"/>
          <w:lang w:val="en-IN"/>
        </w:rPr>
        <w:t>Prepare product life cycle stages for a selected electrical product.</w:t>
      </w:r>
    </w:p>
    <w:p w:rsidR="00055E6C" w:rsidRPr="00055E6C" w:rsidRDefault="00055E6C">
      <w:pPr>
        <w:numPr>
          <w:ilvl w:val="0"/>
          <w:numId w:val="12"/>
        </w:numPr>
        <w:rPr>
          <w:rFonts w:ascii="Times New Roman" w:hAnsi="Times New Roman" w:cs="Times New Roman"/>
          <w:sz w:val="24"/>
          <w:szCs w:val="24"/>
          <w:lang w:val="en-IN"/>
        </w:rPr>
      </w:pPr>
      <w:r w:rsidRPr="00055E6C">
        <w:rPr>
          <w:rFonts w:ascii="Times New Roman" w:hAnsi="Times New Roman" w:cs="Times New Roman"/>
          <w:sz w:val="24"/>
          <w:szCs w:val="24"/>
          <w:lang w:val="en-IN"/>
        </w:rPr>
        <w:t>Draw basic block diagram of a simple electrical product using CAD software.</w:t>
      </w:r>
    </w:p>
    <w:p w:rsidR="00055E6C" w:rsidRPr="00055E6C" w:rsidRDefault="00055E6C" w:rsidP="00055E6C">
      <w:pPr>
        <w:rPr>
          <w:rFonts w:ascii="Times New Roman" w:hAnsi="Times New Roman" w:cs="Times New Roman"/>
          <w:lang w:val="en-IN"/>
        </w:rPr>
      </w:pPr>
    </w:p>
    <w:p w:rsidR="00055E6C" w:rsidRDefault="00055E6C" w:rsidP="00055E6C">
      <w:pPr>
        <w:rPr>
          <w:rFonts w:ascii="Times New Roman" w:hAnsi="Times New Roman" w:cs="Times New Roman"/>
          <w:lang w:val="en-IN"/>
        </w:rPr>
      </w:pPr>
    </w:p>
    <w:p w:rsidR="00055E6C" w:rsidRDefault="00055E6C" w:rsidP="00055E6C">
      <w:pPr>
        <w:rPr>
          <w:rFonts w:ascii="Times New Roman" w:hAnsi="Times New Roman" w:cs="Times New Roman"/>
          <w:lang w:val="en-IN"/>
        </w:rPr>
      </w:pPr>
    </w:p>
    <w:p w:rsidR="00055E6C" w:rsidRPr="00DC6832" w:rsidRDefault="00055E6C" w:rsidP="00DC6832">
      <w:pPr>
        <w:spacing w:after="0"/>
        <w:jc w:val="center"/>
        <w:rPr>
          <w:rFonts w:ascii="Times New Roman" w:hAnsi="Times New Roman" w:cs="Times New Roman"/>
          <w:b/>
          <w:bCs/>
          <w:sz w:val="24"/>
          <w:szCs w:val="24"/>
          <w:lang w:val="en-IN"/>
        </w:rPr>
      </w:pPr>
      <w:r w:rsidRPr="00DC6832">
        <w:rPr>
          <w:rFonts w:ascii="Times New Roman" w:hAnsi="Times New Roman" w:cs="Times New Roman"/>
          <w:b/>
          <w:bCs/>
          <w:sz w:val="24"/>
          <w:szCs w:val="24"/>
          <w:lang w:val="en-IN"/>
        </w:rPr>
        <w:lastRenderedPageBreak/>
        <w:t>STATE BOARD OF TECHNICAL EDUCATION AND TRAINING, TELANGANA</w:t>
      </w:r>
    </w:p>
    <w:p w:rsidR="00055E6C" w:rsidRPr="00DC6832" w:rsidRDefault="00055E6C" w:rsidP="00DC6832">
      <w:pPr>
        <w:spacing w:after="0"/>
        <w:jc w:val="center"/>
        <w:rPr>
          <w:rFonts w:ascii="Times New Roman" w:hAnsi="Times New Roman" w:cs="Times New Roman"/>
          <w:b/>
          <w:bCs/>
          <w:sz w:val="24"/>
          <w:szCs w:val="24"/>
          <w:lang w:val="en-IN"/>
        </w:rPr>
      </w:pPr>
      <w:r w:rsidRPr="00DC6832">
        <w:rPr>
          <w:rFonts w:ascii="Times New Roman" w:hAnsi="Times New Roman" w:cs="Times New Roman"/>
          <w:b/>
          <w:bCs/>
          <w:sz w:val="24"/>
          <w:szCs w:val="24"/>
          <w:lang w:val="en-IN"/>
        </w:rPr>
        <w:t xml:space="preserve">MODEL QUESTION PAPER – DEEE </w:t>
      </w:r>
      <w:r w:rsidR="00DC6832">
        <w:rPr>
          <w:rFonts w:ascii="Times New Roman" w:hAnsi="Times New Roman" w:cs="Times New Roman"/>
          <w:b/>
          <w:bCs/>
          <w:sz w:val="24"/>
          <w:szCs w:val="24"/>
          <w:lang w:val="en-IN"/>
        </w:rPr>
        <w:t>I</w:t>
      </w:r>
      <w:r w:rsidRPr="00DC6832">
        <w:rPr>
          <w:rFonts w:ascii="Times New Roman" w:hAnsi="Times New Roman" w:cs="Times New Roman"/>
          <w:b/>
          <w:bCs/>
          <w:sz w:val="24"/>
          <w:szCs w:val="24"/>
          <w:lang w:val="en-IN"/>
        </w:rPr>
        <w:t>V SEMESTER</w:t>
      </w:r>
    </w:p>
    <w:p w:rsidR="00055E6C" w:rsidRPr="00DC6832" w:rsidRDefault="00055E6C" w:rsidP="00DC6832">
      <w:pPr>
        <w:spacing w:after="0"/>
        <w:jc w:val="center"/>
        <w:rPr>
          <w:rFonts w:ascii="Times New Roman" w:hAnsi="Times New Roman" w:cs="Times New Roman"/>
          <w:b/>
          <w:bCs/>
          <w:sz w:val="24"/>
          <w:szCs w:val="24"/>
          <w:lang w:val="en-IN"/>
        </w:rPr>
      </w:pPr>
      <w:r w:rsidRPr="00DC6832">
        <w:rPr>
          <w:rFonts w:ascii="Times New Roman" w:hAnsi="Times New Roman" w:cs="Times New Roman"/>
          <w:b/>
          <w:bCs/>
          <w:sz w:val="24"/>
          <w:szCs w:val="24"/>
          <w:lang w:val="en-IN"/>
        </w:rPr>
        <w:t>MID–SEMESTER – II (LAB) EXAMINATION</w:t>
      </w:r>
    </w:p>
    <w:p w:rsidR="00055E6C" w:rsidRPr="00055E6C" w:rsidRDefault="00055E6C" w:rsidP="00055E6C">
      <w:pPr>
        <w:rPr>
          <w:rFonts w:ascii="Times New Roman" w:hAnsi="Times New Roman" w:cs="Times New Roman"/>
          <w:sz w:val="24"/>
          <w:szCs w:val="24"/>
          <w:lang w:val="en-IN"/>
        </w:rPr>
      </w:pPr>
      <w:r w:rsidRPr="00055E6C">
        <w:rPr>
          <w:rFonts w:ascii="Times New Roman" w:hAnsi="Times New Roman" w:cs="Times New Roman"/>
          <w:b/>
          <w:bCs/>
          <w:sz w:val="24"/>
          <w:szCs w:val="24"/>
          <w:lang w:val="en-IN"/>
        </w:rPr>
        <w:t>Course Code</w:t>
      </w:r>
      <w:r w:rsidR="00DB2312">
        <w:rPr>
          <w:rFonts w:ascii="Times New Roman" w:hAnsi="Times New Roman" w:cs="Times New Roman"/>
          <w:sz w:val="24"/>
          <w:szCs w:val="24"/>
          <w:lang w:val="en-IN"/>
        </w:rPr>
        <w:t>: EE-410</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Course Name</w:t>
      </w:r>
      <w:r w:rsidRPr="00055E6C">
        <w:rPr>
          <w:rFonts w:ascii="Times New Roman" w:hAnsi="Times New Roman" w:cs="Times New Roman"/>
          <w:sz w:val="24"/>
          <w:szCs w:val="24"/>
          <w:lang w:val="en-IN"/>
        </w:rPr>
        <w:t>: Product Design &amp; Development for Electrical (Lab)</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Duration</w:t>
      </w:r>
      <w:r w:rsidRPr="00055E6C">
        <w:rPr>
          <w:rFonts w:ascii="Times New Roman" w:hAnsi="Times New Roman" w:cs="Times New Roman"/>
          <w:sz w:val="24"/>
          <w:szCs w:val="24"/>
          <w:lang w:val="en-IN"/>
        </w:rPr>
        <w:t>: 1 Hour</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Max. Marks</w:t>
      </w:r>
      <w:r w:rsidRPr="00055E6C">
        <w:rPr>
          <w:rFonts w:ascii="Times New Roman" w:hAnsi="Times New Roman" w:cs="Times New Roman"/>
          <w:sz w:val="24"/>
          <w:szCs w:val="24"/>
          <w:lang w:val="en-IN"/>
        </w:rPr>
        <w:t>: 20</w:t>
      </w:r>
    </w:p>
    <w:p w:rsidR="00055E6C" w:rsidRPr="00055E6C" w:rsidRDefault="00055E6C" w:rsidP="006C55BD">
      <w:pPr>
        <w:spacing w:line="240" w:lineRule="auto"/>
        <w:rPr>
          <w:rFonts w:ascii="Times New Roman" w:hAnsi="Times New Roman" w:cs="Times New Roman"/>
          <w:b/>
          <w:bCs/>
          <w:sz w:val="24"/>
          <w:szCs w:val="24"/>
          <w:lang w:val="en-IN"/>
        </w:rPr>
      </w:pPr>
      <w:r w:rsidRPr="00055E6C">
        <w:rPr>
          <w:rFonts w:ascii="Times New Roman" w:hAnsi="Times New Roman" w:cs="Times New Roman"/>
          <w:b/>
          <w:bCs/>
          <w:sz w:val="24"/>
          <w:szCs w:val="24"/>
          <w:lang w:val="en-IN"/>
        </w:rPr>
        <w:t>Instructions to the Candidate</w:t>
      </w:r>
    </w:p>
    <w:p w:rsidR="00055E6C" w:rsidRPr="00055E6C" w:rsidRDefault="00055E6C">
      <w:pPr>
        <w:numPr>
          <w:ilvl w:val="0"/>
          <w:numId w:val="13"/>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 xml:space="preserve">Answer the </w:t>
      </w:r>
      <w:r w:rsidRPr="00055E6C">
        <w:rPr>
          <w:rFonts w:ascii="Times New Roman" w:hAnsi="Times New Roman" w:cs="Times New Roman"/>
          <w:b/>
          <w:bCs/>
          <w:sz w:val="24"/>
          <w:szCs w:val="24"/>
          <w:lang w:val="en-IN"/>
        </w:rPr>
        <w:t>allotted experiment only</w:t>
      </w:r>
      <w:r w:rsidRPr="00055E6C">
        <w:rPr>
          <w:rFonts w:ascii="Times New Roman" w:hAnsi="Times New Roman" w:cs="Times New Roman"/>
          <w:sz w:val="24"/>
          <w:szCs w:val="24"/>
          <w:lang w:val="en-IN"/>
        </w:rPr>
        <w:t>.</w:t>
      </w:r>
    </w:p>
    <w:p w:rsidR="00055E6C" w:rsidRPr="00055E6C" w:rsidRDefault="00055E6C">
      <w:pPr>
        <w:numPr>
          <w:ilvl w:val="0"/>
          <w:numId w:val="13"/>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Use CAD tools wherever required.</w:t>
      </w:r>
    </w:p>
    <w:p w:rsidR="00055E6C" w:rsidRPr="00055E6C" w:rsidRDefault="00055E6C" w:rsidP="006C55BD">
      <w:pPr>
        <w:spacing w:line="240" w:lineRule="auto"/>
        <w:rPr>
          <w:rFonts w:ascii="Times New Roman" w:hAnsi="Times New Roman" w:cs="Times New Roman"/>
          <w:b/>
          <w:bCs/>
          <w:sz w:val="24"/>
          <w:szCs w:val="24"/>
          <w:lang w:val="en-IN"/>
        </w:rPr>
      </w:pPr>
      <w:r w:rsidRPr="00055E6C">
        <w:rPr>
          <w:rFonts w:ascii="Times New Roman" w:hAnsi="Times New Roman" w:cs="Times New Roman"/>
          <w:b/>
          <w:bCs/>
          <w:sz w:val="24"/>
          <w:szCs w:val="24"/>
          <w:lang w:val="en-IN"/>
        </w:rPr>
        <w:t>Experiments (Anyone will be allotted):</w:t>
      </w:r>
    </w:p>
    <w:p w:rsidR="00055E6C" w:rsidRPr="00055E6C" w:rsidRDefault="00055E6C">
      <w:pPr>
        <w:numPr>
          <w:ilvl w:val="0"/>
          <w:numId w:val="14"/>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Develop functional block diagram for a given electrical product.</w:t>
      </w:r>
    </w:p>
    <w:p w:rsidR="00055E6C" w:rsidRPr="00055E6C" w:rsidRDefault="00055E6C">
      <w:pPr>
        <w:numPr>
          <w:ilvl w:val="0"/>
          <w:numId w:val="14"/>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Generate and compare multiple concepts for a simple electrical product.</w:t>
      </w:r>
    </w:p>
    <w:p w:rsidR="00055E6C" w:rsidRPr="00055E6C" w:rsidRDefault="00055E6C">
      <w:pPr>
        <w:numPr>
          <w:ilvl w:val="0"/>
          <w:numId w:val="14"/>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Select suitable electrical components based on ratings and specifications.</w:t>
      </w:r>
    </w:p>
    <w:p w:rsidR="00055E6C" w:rsidRPr="00055E6C" w:rsidRDefault="00055E6C">
      <w:pPr>
        <w:numPr>
          <w:ilvl w:val="0"/>
          <w:numId w:val="14"/>
        </w:numPr>
        <w:spacing w:line="240" w:lineRule="auto"/>
        <w:rPr>
          <w:rFonts w:ascii="Times New Roman" w:hAnsi="Times New Roman" w:cs="Times New Roman"/>
          <w:lang w:val="en-IN"/>
        </w:rPr>
      </w:pPr>
      <w:r w:rsidRPr="00055E6C">
        <w:rPr>
          <w:rFonts w:ascii="Times New Roman" w:hAnsi="Times New Roman" w:cs="Times New Roman"/>
          <w:sz w:val="24"/>
          <w:szCs w:val="24"/>
          <w:lang w:val="en-IN"/>
        </w:rPr>
        <w:t>Prepare preliminary electrical design using CAD tools.</w:t>
      </w:r>
    </w:p>
    <w:p w:rsidR="00055E6C" w:rsidRPr="00135A78" w:rsidRDefault="00055E6C" w:rsidP="00135A78">
      <w:pPr>
        <w:spacing w:after="0"/>
        <w:jc w:val="center"/>
        <w:rPr>
          <w:rFonts w:ascii="Times New Roman" w:hAnsi="Times New Roman" w:cs="Times New Roman"/>
          <w:b/>
          <w:bCs/>
          <w:sz w:val="24"/>
          <w:szCs w:val="24"/>
          <w:lang w:val="en-IN"/>
        </w:rPr>
      </w:pPr>
      <w:r w:rsidRPr="00135A78">
        <w:rPr>
          <w:rFonts w:ascii="Times New Roman" w:hAnsi="Times New Roman" w:cs="Times New Roman"/>
          <w:b/>
          <w:bCs/>
          <w:sz w:val="24"/>
          <w:szCs w:val="24"/>
          <w:lang w:val="en-IN"/>
        </w:rPr>
        <w:t>STATE BOARD OF TECHNICAL EDUCATION AND TRAINING, TELANGANA</w:t>
      </w:r>
    </w:p>
    <w:p w:rsidR="00055E6C" w:rsidRPr="00135A78" w:rsidRDefault="00055E6C" w:rsidP="00135A78">
      <w:pPr>
        <w:spacing w:after="0"/>
        <w:jc w:val="center"/>
        <w:rPr>
          <w:rFonts w:ascii="Times New Roman" w:hAnsi="Times New Roman" w:cs="Times New Roman"/>
          <w:b/>
          <w:bCs/>
          <w:sz w:val="24"/>
          <w:szCs w:val="24"/>
          <w:lang w:val="en-IN"/>
        </w:rPr>
      </w:pPr>
      <w:r w:rsidRPr="00135A78">
        <w:rPr>
          <w:rFonts w:ascii="Times New Roman" w:hAnsi="Times New Roman" w:cs="Times New Roman"/>
          <w:b/>
          <w:bCs/>
          <w:sz w:val="24"/>
          <w:szCs w:val="24"/>
          <w:lang w:val="en-IN"/>
        </w:rPr>
        <w:t xml:space="preserve">MODEL QUESTION PAPER – DEEE </w:t>
      </w:r>
      <w:r w:rsidR="00D757B7">
        <w:rPr>
          <w:rFonts w:ascii="Times New Roman" w:hAnsi="Times New Roman" w:cs="Times New Roman"/>
          <w:b/>
          <w:bCs/>
          <w:sz w:val="24"/>
          <w:szCs w:val="24"/>
          <w:lang w:val="en-IN"/>
        </w:rPr>
        <w:t>I</w:t>
      </w:r>
      <w:r w:rsidRPr="00135A78">
        <w:rPr>
          <w:rFonts w:ascii="Times New Roman" w:hAnsi="Times New Roman" w:cs="Times New Roman"/>
          <w:b/>
          <w:bCs/>
          <w:sz w:val="24"/>
          <w:szCs w:val="24"/>
          <w:lang w:val="en-IN"/>
        </w:rPr>
        <w:t>V SEMESTER</w:t>
      </w:r>
    </w:p>
    <w:p w:rsidR="00055E6C" w:rsidRPr="00135A78" w:rsidRDefault="00055E6C" w:rsidP="00135A78">
      <w:pPr>
        <w:spacing w:after="0"/>
        <w:jc w:val="center"/>
        <w:rPr>
          <w:rFonts w:ascii="Times New Roman" w:hAnsi="Times New Roman" w:cs="Times New Roman"/>
          <w:b/>
          <w:bCs/>
          <w:sz w:val="24"/>
          <w:szCs w:val="24"/>
          <w:lang w:val="en-IN"/>
        </w:rPr>
      </w:pPr>
      <w:r w:rsidRPr="00135A78">
        <w:rPr>
          <w:rFonts w:ascii="Times New Roman" w:hAnsi="Times New Roman" w:cs="Times New Roman"/>
          <w:b/>
          <w:bCs/>
          <w:sz w:val="24"/>
          <w:szCs w:val="24"/>
          <w:lang w:val="en-IN"/>
        </w:rPr>
        <w:t>END (SEMESTER END) LAB EXAMINATION</w:t>
      </w:r>
    </w:p>
    <w:p w:rsidR="00055E6C" w:rsidRPr="00055E6C" w:rsidRDefault="00055E6C" w:rsidP="00055E6C">
      <w:pPr>
        <w:rPr>
          <w:rFonts w:ascii="Times New Roman" w:hAnsi="Times New Roman" w:cs="Times New Roman"/>
          <w:sz w:val="24"/>
          <w:szCs w:val="24"/>
          <w:lang w:val="en-IN"/>
        </w:rPr>
      </w:pPr>
      <w:r w:rsidRPr="00055E6C">
        <w:rPr>
          <w:rFonts w:ascii="Times New Roman" w:hAnsi="Times New Roman" w:cs="Times New Roman"/>
          <w:b/>
          <w:bCs/>
          <w:sz w:val="24"/>
          <w:szCs w:val="24"/>
          <w:lang w:val="en-IN"/>
        </w:rPr>
        <w:t>Course Code</w:t>
      </w:r>
      <w:r w:rsidR="00DB2312">
        <w:rPr>
          <w:rFonts w:ascii="Times New Roman" w:hAnsi="Times New Roman" w:cs="Times New Roman"/>
          <w:sz w:val="24"/>
          <w:szCs w:val="24"/>
          <w:lang w:val="en-IN"/>
        </w:rPr>
        <w:t>: EE-410</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Course Name</w:t>
      </w:r>
      <w:r w:rsidRPr="00055E6C">
        <w:rPr>
          <w:rFonts w:ascii="Times New Roman" w:hAnsi="Times New Roman" w:cs="Times New Roman"/>
          <w:sz w:val="24"/>
          <w:szCs w:val="24"/>
          <w:lang w:val="en-IN"/>
        </w:rPr>
        <w:t>: Product Design &amp; Development for Electrical (Lab)</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Duration</w:t>
      </w:r>
      <w:r w:rsidRPr="00055E6C">
        <w:rPr>
          <w:rFonts w:ascii="Times New Roman" w:hAnsi="Times New Roman" w:cs="Times New Roman"/>
          <w:sz w:val="24"/>
          <w:szCs w:val="24"/>
          <w:lang w:val="en-IN"/>
        </w:rPr>
        <w:t>: 2 Hours</w:t>
      </w:r>
      <w:r w:rsidRPr="00055E6C">
        <w:rPr>
          <w:rFonts w:ascii="Times New Roman" w:hAnsi="Times New Roman" w:cs="Times New Roman"/>
          <w:sz w:val="24"/>
          <w:szCs w:val="24"/>
          <w:lang w:val="en-IN"/>
        </w:rPr>
        <w:br/>
      </w:r>
      <w:r w:rsidRPr="00055E6C">
        <w:rPr>
          <w:rFonts w:ascii="Times New Roman" w:hAnsi="Times New Roman" w:cs="Times New Roman"/>
          <w:b/>
          <w:bCs/>
          <w:sz w:val="24"/>
          <w:szCs w:val="24"/>
          <w:lang w:val="en-IN"/>
        </w:rPr>
        <w:t>Max. Marks</w:t>
      </w:r>
      <w:r w:rsidRPr="00055E6C">
        <w:rPr>
          <w:rFonts w:ascii="Times New Roman" w:hAnsi="Times New Roman" w:cs="Times New Roman"/>
          <w:sz w:val="24"/>
          <w:szCs w:val="24"/>
          <w:lang w:val="en-IN"/>
        </w:rPr>
        <w:t>: 40</w:t>
      </w:r>
    </w:p>
    <w:p w:rsidR="00055E6C" w:rsidRPr="00055E6C" w:rsidRDefault="00055E6C" w:rsidP="006C55BD">
      <w:pPr>
        <w:spacing w:line="240" w:lineRule="auto"/>
        <w:rPr>
          <w:rFonts w:ascii="Times New Roman" w:hAnsi="Times New Roman" w:cs="Times New Roman"/>
          <w:b/>
          <w:bCs/>
          <w:sz w:val="24"/>
          <w:szCs w:val="24"/>
          <w:lang w:val="en-IN"/>
        </w:rPr>
      </w:pPr>
      <w:r w:rsidRPr="00055E6C">
        <w:rPr>
          <w:rFonts w:ascii="Times New Roman" w:hAnsi="Times New Roman" w:cs="Times New Roman"/>
          <w:b/>
          <w:bCs/>
          <w:sz w:val="24"/>
          <w:szCs w:val="24"/>
          <w:lang w:val="en-IN"/>
        </w:rPr>
        <w:t>Instructions to the Candidate</w:t>
      </w:r>
    </w:p>
    <w:p w:rsidR="00055E6C" w:rsidRPr="00055E6C" w:rsidRDefault="00055E6C">
      <w:pPr>
        <w:numPr>
          <w:ilvl w:val="0"/>
          <w:numId w:val="15"/>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 xml:space="preserve">Answer the </w:t>
      </w:r>
      <w:r w:rsidRPr="00055E6C">
        <w:rPr>
          <w:rFonts w:ascii="Times New Roman" w:hAnsi="Times New Roman" w:cs="Times New Roman"/>
          <w:b/>
          <w:bCs/>
          <w:sz w:val="24"/>
          <w:szCs w:val="24"/>
          <w:lang w:val="en-IN"/>
        </w:rPr>
        <w:t>allotted experiment only</w:t>
      </w:r>
      <w:r w:rsidRPr="00055E6C">
        <w:rPr>
          <w:rFonts w:ascii="Times New Roman" w:hAnsi="Times New Roman" w:cs="Times New Roman"/>
          <w:sz w:val="24"/>
          <w:szCs w:val="24"/>
          <w:lang w:val="en-IN"/>
        </w:rPr>
        <w:t>.</w:t>
      </w:r>
    </w:p>
    <w:p w:rsidR="00055E6C" w:rsidRPr="00055E6C" w:rsidRDefault="00055E6C">
      <w:pPr>
        <w:numPr>
          <w:ilvl w:val="0"/>
          <w:numId w:val="15"/>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Submit CAD drawings and brief documentation.</w:t>
      </w:r>
    </w:p>
    <w:p w:rsidR="00055E6C" w:rsidRPr="00055E6C" w:rsidRDefault="00055E6C" w:rsidP="006C55BD">
      <w:pPr>
        <w:spacing w:line="240" w:lineRule="auto"/>
        <w:rPr>
          <w:rFonts w:ascii="Times New Roman" w:hAnsi="Times New Roman" w:cs="Times New Roman"/>
          <w:b/>
          <w:bCs/>
          <w:sz w:val="24"/>
          <w:szCs w:val="24"/>
          <w:lang w:val="en-IN"/>
        </w:rPr>
      </w:pPr>
      <w:r w:rsidRPr="00055E6C">
        <w:rPr>
          <w:rFonts w:ascii="Times New Roman" w:hAnsi="Times New Roman" w:cs="Times New Roman"/>
          <w:b/>
          <w:bCs/>
          <w:sz w:val="24"/>
          <w:szCs w:val="24"/>
          <w:lang w:val="en-IN"/>
        </w:rPr>
        <w:t>Experiments (Anyone will be allotted):</w:t>
      </w:r>
    </w:p>
    <w:p w:rsidR="00055E6C" w:rsidRPr="00055E6C" w:rsidRDefault="00055E6C">
      <w:pPr>
        <w:numPr>
          <w:ilvl w:val="0"/>
          <w:numId w:val="16"/>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Identify need, user requirements, and design constraints for an electrical product.</w:t>
      </w:r>
    </w:p>
    <w:p w:rsidR="00055E6C" w:rsidRPr="00055E6C" w:rsidRDefault="00055E6C">
      <w:pPr>
        <w:numPr>
          <w:ilvl w:val="0"/>
          <w:numId w:val="16"/>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Develop functional block diagram and select components for the product.</w:t>
      </w:r>
    </w:p>
    <w:p w:rsidR="00055E6C" w:rsidRPr="00055E6C" w:rsidRDefault="00055E6C">
      <w:pPr>
        <w:numPr>
          <w:ilvl w:val="0"/>
          <w:numId w:val="16"/>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Prepare electrical design and representation using CAD software.</w:t>
      </w:r>
    </w:p>
    <w:p w:rsidR="00055E6C" w:rsidRDefault="00055E6C">
      <w:pPr>
        <w:numPr>
          <w:ilvl w:val="0"/>
          <w:numId w:val="16"/>
        </w:numPr>
        <w:spacing w:line="240" w:lineRule="auto"/>
        <w:rPr>
          <w:rFonts w:ascii="Times New Roman" w:hAnsi="Times New Roman" w:cs="Times New Roman"/>
          <w:sz w:val="24"/>
          <w:szCs w:val="24"/>
          <w:lang w:val="en-IN"/>
        </w:rPr>
      </w:pPr>
      <w:r w:rsidRPr="00055E6C">
        <w:rPr>
          <w:rFonts w:ascii="Times New Roman" w:hAnsi="Times New Roman" w:cs="Times New Roman"/>
          <w:sz w:val="24"/>
          <w:szCs w:val="24"/>
          <w:lang w:val="en-IN"/>
        </w:rPr>
        <w:t>Present complete mini product design with documentation.</w:t>
      </w:r>
    </w:p>
    <w:p w:rsidR="00E72993" w:rsidRPr="00E72993" w:rsidRDefault="00E72993" w:rsidP="006C55BD">
      <w:pPr>
        <w:spacing w:after="0"/>
        <w:rPr>
          <w:rFonts w:ascii="Times New Roman" w:hAnsi="Times New Roman" w:cs="Times New Roman"/>
          <w:b/>
          <w:bCs/>
          <w:sz w:val="28"/>
          <w:szCs w:val="28"/>
          <w:lang w:val="en-IN"/>
        </w:rPr>
      </w:pPr>
      <w:r w:rsidRPr="00E72993">
        <w:rPr>
          <w:rFonts w:ascii="Times New Roman" w:hAnsi="Times New Roman" w:cs="Times New Roman"/>
          <w:b/>
          <w:bCs/>
          <w:sz w:val="28"/>
          <w:szCs w:val="28"/>
          <w:lang w:val="en-IN"/>
        </w:rPr>
        <w:lastRenderedPageBreak/>
        <w:t>ASSESSMENT CRITERIA FOR PRACTICAL WORK</w:t>
      </w:r>
    </w:p>
    <w:p w:rsidR="00E72993" w:rsidRPr="00E72993" w:rsidRDefault="00E72993" w:rsidP="00E72993">
      <w:pPr>
        <w:spacing w:after="0"/>
        <w:ind w:left="720"/>
        <w:rPr>
          <w:rFonts w:ascii="Times New Roman" w:hAnsi="Times New Roman" w:cs="Times New Roman"/>
          <w:b/>
          <w:bCs/>
          <w:sz w:val="24"/>
          <w:szCs w:val="24"/>
          <w:lang w:val="en-IN"/>
        </w:rPr>
      </w:pPr>
      <w:r w:rsidRPr="00E72993">
        <w:rPr>
          <w:rFonts w:ascii="Times New Roman" w:hAnsi="Times New Roman" w:cs="Times New Roman"/>
          <w:b/>
          <w:bCs/>
          <w:sz w:val="24"/>
          <w:szCs w:val="24"/>
          <w:lang w:val="en-IN"/>
        </w:rPr>
        <w:t>Continuous Internal Evaluation (CIE): 60 Marks</w:t>
      </w:r>
    </w:p>
    <w:p w:rsidR="00E72993" w:rsidRPr="00E72993" w:rsidRDefault="00E72993" w:rsidP="00E72993">
      <w:pPr>
        <w:spacing w:after="0"/>
        <w:ind w:left="720"/>
        <w:rPr>
          <w:rFonts w:ascii="Times New Roman" w:hAnsi="Times New Roman" w:cs="Times New Roman"/>
          <w:b/>
          <w:bCs/>
          <w:sz w:val="24"/>
          <w:szCs w:val="24"/>
          <w:lang w:val="en-IN"/>
        </w:rPr>
      </w:pPr>
      <w:r w:rsidRPr="00E72993">
        <w:rPr>
          <w:rFonts w:ascii="Times New Roman" w:hAnsi="Times New Roman" w:cs="Times New Roman"/>
          <w:b/>
          <w:bCs/>
          <w:sz w:val="24"/>
          <w:szCs w:val="24"/>
          <w:lang w:val="en-IN"/>
        </w:rPr>
        <w:t>1. Laboratory Record &amp; Drawings (30 Marks):</w:t>
      </w:r>
    </w:p>
    <w:p w:rsidR="00E72993" w:rsidRPr="00E72993" w:rsidRDefault="00E72993">
      <w:pPr>
        <w:numPr>
          <w:ilvl w:val="0"/>
          <w:numId w:val="19"/>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Neatness &amp; Completeness (10 Marks): All drawings properly labeled, scaled, and organized</w:t>
      </w:r>
    </w:p>
    <w:p w:rsidR="00E72993" w:rsidRPr="00E72993" w:rsidRDefault="00E72993">
      <w:pPr>
        <w:numPr>
          <w:ilvl w:val="0"/>
          <w:numId w:val="19"/>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Accuracy &amp; Standards (10 Marks): Correct use of electrical symbols, dimensions, and standards</w:t>
      </w:r>
    </w:p>
    <w:p w:rsidR="00E72993" w:rsidRPr="00E72993" w:rsidRDefault="00E72993">
      <w:pPr>
        <w:numPr>
          <w:ilvl w:val="0"/>
          <w:numId w:val="19"/>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Documentation (10 Marks): Clear problem statements, calculations, and conclusions</w:t>
      </w:r>
    </w:p>
    <w:p w:rsidR="00E72993" w:rsidRPr="00E72993" w:rsidRDefault="00E72993" w:rsidP="00E72993">
      <w:pPr>
        <w:spacing w:after="0"/>
        <w:ind w:left="720"/>
        <w:rPr>
          <w:rFonts w:ascii="Times New Roman" w:hAnsi="Times New Roman" w:cs="Times New Roman"/>
          <w:b/>
          <w:bCs/>
          <w:sz w:val="24"/>
          <w:szCs w:val="24"/>
          <w:lang w:val="en-IN"/>
        </w:rPr>
      </w:pPr>
      <w:r w:rsidRPr="00E72993">
        <w:rPr>
          <w:rFonts w:ascii="Times New Roman" w:hAnsi="Times New Roman" w:cs="Times New Roman"/>
          <w:b/>
          <w:bCs/>
          <w:sz w:val="24"/>
          <w:szCs w:val="24"/>
          <w:lang w:val="en-IN"/>
        </w:rPr>
        <w:t>2. Mini Project (15 Marks):</w:t>
      </w:r>
    </w:p>
    <w:p w:rsidR="00E72993" w:rsidRPr="00E72993" w:rsidRDefault="00E72993">
      <w:pPr>
        <w:numPr>
          <w:ilvl w:val="0"/>
          <w:numId w:val="20"/>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Design Innovation (5 Marks): Creativity and practicality of the electrical product design</w:t>
      </w:r>
    </w:p>
    <w:p w:rsidR="00E72993" w:rsidRPr="00E72993" w:rsidRDefault="00E72993">
      <w:pPr>
        <w:numPr>
          <w:ilvl w:val="0"/>
          <w:numId w:val="20"/>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Implementation (5 Marks): Quality of CAD drawings and documentation</w:t>
      </w:r>
    </w:p>
    <w:p w:rsidR="00E72993" w:rsidRPr="00E72993" w:rsidRDefault="00E72993">
      <w:pPr>
        <w:numPr>
          <w:ilvl w:val="0"/>
          <w:numId w:val="20"/>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Presentation (5 Marks): Clarity, organization, and defense of the design</w:t>
      </w:r>
    </w:p>
    <w:p w:rsidR="00E72993" w:rsidRPr="00E72993" w:rsidRDefault="00E72993" w:rsidP="00E72993">
      <w:pPr>
        <w:spacing w:after="0"/>
        <w:ind w:left="720"/>
        <w:rPr>
          <w:rFonts w:ascii="Times New Roman" w:hAnsi="Times New Roman" w:cs="Times New Roman"/>
          <w:b/>
          <w:bCs/>
          <w:sz w:val="24"/>
          <w:szCs w:val="24"/>
          <w:lang w:val="en-IN"/>
        </w:rPr>
      </w:pPr>
      <w:r w:rsidRPr="00E72993">
        <w:rPr>
          <w:rFonts w:ascii="Times New Roman" w:hAnsi="Times New Roman" w:cs="Times New Roman"/>
          <w:b/>
          <w:bCs/>
          <w:sz w:val="24"/>
          <w:szCs w:val="24"/>
          <w:lang w:val="en-IN"/>
        </w:rPr>
        <w:t>3. Viva Voce / Quiz (15 Marks):</w:t>
      </w:r>
    </w:p>
    <w:p w:rsidR="00E72993" w:rsidRPr="00E72993" w:rsidRDefault="00E72993">
      <w:pPr>
        <w:numPr>
          <w:ilvl w:val="0"/>
          <w:numId w:val="21"/>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Concept Understanding (5 Marks): Knowledge of product design principles</w:t>
      </w:r>
    </w:p>
    <w:p w:rsidR="00E72993" w:rsidRPr="00E72993" w:rsidRDefault="00E72993">
      <w:pPr>
        <w:numPr>
          <w:ilvl w:val="0"/>
          <w:numId w:val="21"/>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CAD Tool Proficiency (5 Marks): Ability to use CAD software effectively</w:t>
      </w:r>
    </w:p>
    <w:p w:rsidR="00E72993" w:rsidRPr="00E72993" w:rsidRDefault="00E72993">
      <w:pPr>
        <w:numPr>
          <w:ilvl w:val="0"/>
          <w:numId w:val="21"/>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Safety &amp; Standards Awareness (5 Marks): Understanding of electrical safety and relevant standards</w:t>
      </w:r>
    </w:p>
    <w:p w:rsidR="00E72993" w:rsidRPr="00E72993" w:rsidRDefault="00E72993" w:rsidP="00E72993">
      <w:pPr>
        <w:spacing w:after="0"/>
        <w:ind w:left="720"/>
        <w:rPr>
          <w:rFonts w:ascii="Times New Roman" w:hAnsi="Times New Roman" w:cs="Times New Roman"/>
          <w:b/>
          <w:bCs/>
          <w:sz w:val="24"/>
          <w:szCs w:val="24"/>
          <w:lang w:val="en-IN"/>
        </w:rPr>
      </w:pPr>
      <w:r w:rsidRPr="00E72993">
        <w:rPr>
          <w:rFonts w:ascii="Times New Roman" w:hAnsi="Times New Roman" w:cs="Times New Roman"/>
          <w:b/>
          <w:bCs/>
          <w:sz w:val="24"/>
          <w:szCs w:val="24"/>
          <w:lang w:val="en-IN"/>
        </w:rPr>
        <w:t>Semester End Examination (SEE): 40 Marks</w:t>
      </w:r>
    </w:p>
    <w:p w:rsidR="00E72993" w:rsidRPr="00E72993" w:rsidRDefault="00E72993">
      <w:pPr>
        <w:numPr>
          <w:ilvl w:val="0"/>
          <w:numId w:val="22"/>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Practical Implementation (25 Marks): Execution of assigned design task using CAD</w:t>
      </w:r>
    </w:p>
    <w:p w:rsidR="00E72993" w:rsidRPr="00E72993" w:rsidRDefault="00E72993">
      <w:pPr>
        <w:numPr>
          <w:ilvl w:val="0"/>
          <w:numId w:val="22"/>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Viva Voce (10 Marks): Oral examination on design concepts and tools</w:t>
      </w:r>
    </w:p>
    <w:p w:rsidR="00E72993" w:rsidRPr="00E72993" w:rsidRDefault="00E72993">
      <w:pPr>
        <w:numPr>
          <w:ilvl w:val="0"/>
          <w:numId w:val="22"/>
        </w:numPr>
        <w:spacing w:after="0"/>
        <w:rPr>
          <w:rFonts w:ascii="Times New Roman" w:hAnsi="Times New Roman" w:cs="Times New Roman"/>
          <w:sz w:val="24"/>
          <w:szCs w:val="24"/>
          <w:lang w:val="en-IN"/>
        </w:rPr>
      </w:pPr>
      <w:r w:rsidRPr="00E72993">
        <w:rPr>
          <w:rFonts w:ascii="Times New Roman" w:hAnsi="Times New Roman" w:cs="Times New Roman"/>
          <w:sz w:val="24"/>
          <w:szCs w:val="24"/>
          <w:lang w:val="en-IN"/>
        </w:rPr>
        <w:t>Lab Record Check (5 Marks): Verification of maintained laboratory journal</w:t>
      </w:r>
    </w:p>
    <w:p w:rsidR="00E72993" w:rsidRPr="00055E6C" w:rsidRDefault="00E72993" w:rsidP="00523161">
      <w:pPr>
        <w:ind w:left="720"/>
        <w:rPr>
          <w:rFonts w:ascii="Times New Roman" w:hAnsi="Times New Roman" w:cs="Times New Roman"/>
          <w:sz w:val="24"/>
          <w:szCs w:val="24"/>
          <w:lang w:val="en-IN"/>
        </w:rPr>
      </w:pPr>
    </w:p>
    <w:p w:rsidR="00055E6C" w:rsidRDefault="00055E6C" w:rsidP="0043002A">
      <w:pPr>
        <w:rPr>
          <w:rFonts w:ascii="Times New Roman" w:hAnsi="Times New Roman" w:cs="Times New Roman"/>
        </w:rPr>
      </w:pPr>
    </w:p>
    <w:sectPr w:rsidR="00055E6C" w:rsidSect="00034616">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63B" w:rsidRDefault="00C9163B" w:rsidP="00B5130B">
      <w:pPr>
        <w:spacing w:after="0" w:line="240" w:lineRule="auto"/>
      </w:pPr>
      <w:r>
        <w:separator/>
      </w:r>
    </w:p>
  </w:endnote>
  <w:endnote w:type="continuationSeparator" w:id="1">
    <w:p w:rsidR="00C9163B" w:rsidRDefault="00C9163B" w:rsidP="00B513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63B" w:rsidRDefault="00C9163B" w:rsidP="00B5130B">
      <w:pPr>
        <w:spacing w:after="0" w:line="240" w:lineRule="auto"/>
      </w:pPr>
      <w:r>
        <w:separator/>
      </w:r>
    </w:p>
  </w:footnote>
  <w:footnote w:type="continuationSeparator" w:id="1">
    <w:p w:rsidR="00C9163B" w:rsidRDefault="00C9163B" w:rsidP="00B513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8915138"/>
    <w:multiLevelType w:val="multilevel"/>
    <w:tmpl w:val="551A4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6D2768"/>
    <w:multiLevelType w:val="multilevel"/>
    <w:tmpl w:val="D06C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27106"/>
    <w:multiLevelType w:val="multilevel"/>
    <w:tmpl w:val="989AF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3121E9"/>
    <w:multiLevelType w:val="multilevel"/>
    <w:tmpl w:val="409A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A63128"/>
    <w:multiLevelType w:val="multilevel"/>
    <w:tmpl w:val="2A14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597367"/>
    <w:multiLevelType w:val="multilevel"/>
    <w:tmpl w:val="FFE2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1B15A5"/>
    <w:multiLevelType w:val="multilevel"/>
    <w:tmpl w:val="27F8C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2A70A9F"/>
    <w:multiLevelType w:val="multilevel"/>
    <w:tmpl w:val="6E2E6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2D052B"/>
    <w:multiLevelType w:val="multilevel"/>
    <w:tmpl w:val="CC36C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472561"/>
    <w:multiLevelType w:val="multilevel"/>
    <w:tmpl w:val="62EA1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6073E1"/>
    <w:multiLevelType w:val="multilevel"/>
    <w:tmpl w:val="A8CE5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B56A76"/>
    <w:multiLevelType w:val="multilevel"/>
    <w:tmpl w:val="DEB8F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9110C31"/>
    <w:multiLevelType w:val="multilevel"/>
    <w:tmpl w:val="F10E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781A3D"/>
    <w:multiLevelType w:val="multilevel"/>
    <w:tmpl w:val="B5E83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90929AE"/>
    <w:multiLevelType w:val="multilevel"/>
    <w:tmpl w:val="690A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1A273E"/>
    <w:multiLevelType w:val="multilevel"/>
    <w:tmpl w:val="7DD26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5231B0"/>
    <w:multiLevelType w:val="multilevel"/>
    <w:tmpl w:val="F7D4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0"/>
  </w:num>
  <w:num w:numId="8">
    <w:abstractNumId w:val="13"/>
  </w:num>
  <w:num w:numId="9">
    <w:abstractNumId w:val="17"/>
  </w:num>
  <w:num w:numId="10">
    <w:abstractNumId w:val="16"/>
  </w:num>
  <w:num w:numId="11">
    <w:abstractNumId w:val="22"/>
  </w:num>
  <w:num w:numId="12">
    <w:abstractNumId w:val="6"/>
  </w:num>
  <w:num w:numId="13">
    <w:abstractNumId w:val="9"/>
  </w:num>
  <w:num w:numId="14">
    <w:abstractNumId w:val="15"/>
  </w:num>
  <w:num w:numId="15">
    <w:abstractNumId w:val="11"/>
  </w:num>
  <w:num w:numId="16">
    <w:abstractNumId w:val="8"/>
  </w:num>
  <w:num w:numId="17">
    <w:abstractNumId w:val="7"/>
  </w:num>
  <w:num w:numId="18">
    <w:abstractNumId w:val="12"/>
  </w:num>
  <w:num w:numId="19">
    <w:abstractNumId w:val="14"/>
  </w:num>
  <w:num w:numId="20">
    <w:abstractNumId w:val="20"/>
  </w:num>
  <w:num w:numId="21">
    <w:abstractNumId w:val="21"/>
  </w:num>
  <w:num w:numId="22">
    <w:abstractNumId w:val="18"/>
  </w:num>
  <w:num w:numId="23">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47730"/>
    <w:rsid w:val="00016AAE"/>
    <w:rsid w:val="00034616"/>
    <w:rsid w:val="00035F44"/>
    <w:rsid w:val="00055E6C"/>
    <w:rsid w:val="0006063C"/>
    <w:rsid w:val="00062E23"/>
    <w:rsid w:val="000C0215"/>
    <w:rsid w:val="00135A78"/>
    <w:rsid w:val="0015074B"/>
    <w:rsid w:val="001C170E"/>
    <w:rsid w:val="00254403"/>
    <w:rsid w:val="00256BA8"/>
    <w:rsid w:val="00260939"/>
    <w:rsid w:val="0029639D"/>
    <w:rsid w:val="00326F90"/>
    <w:rsid w:val="00351E7A"/>
    <w:rsid w:val="00425629"/>
    <w:rsid w:val="0043002A"/>
    <w:rsid w:val="00452913"/>
    <w:rsid w:val="00482A05"/>
    <w:rsid w:val="004A6401"/>
    <w:rsid w:val="00523161"/>
    <w:rsid w:val="00557184"/>
    <w:rsid w:val="00566BB1"/>
    <w:rsid w:val="005E04B7"/>
    <w:rsid w:val="005F25BD"/>
    <w:rsid w:val="006C55BD"/>
    <w:rsid w:val="006F78C5"/>
    <w:rsid w:val="00830D7A"/>
    <w:rsid w:val="00837BBF"/>
    <w:rsid w:val="0085036A"/>
    <w:rsid w:val="009209C2"/>
    <w:rsid w:val="00976838"/>
    <w:rsid w:val="0098194E"/>
    <w:rsid w:val="009E6474"/>
    <w:rsid w:val="00A070B2"/>
    <w:rsid w:val="00AA1D8D"/>
    <w:rsid w:val="00B22A33"/>
    <w:rsid w:val="00B47730"/>
    <w:rsid w:val="00B5130B"/>
    <w:rsid w:val="00C9163B"/>
    <w:rsid w:val="00CA3F12"/>
    <w:rsid w:val="00CB0664"/>
    <w:rsid w:val="00CF7D1D"/>
    <w:rsid w:val="00D07355"/>
    <w:rsid w:val="00D757B7"/>
    <w:rsid w:val="00D87697"/>
    <w:rsid w:val="00DB2312"/>
    <w:rsid w:val="00DB3897"/>
    <w:rsid w:val="00DC6832"/>
    <w:rsid w:val="00E42D3E"/>
    <w:rsid w:val="00E72993"/>
    <w:rsid w:val="00F922C5"/>
    <w:rsid w:val="00FC69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9209C2"/>
    <w:rPr>
      <w:color w:val="0000FF" w:themeColor="hyperlink"/>
      <w:u w:val="single"/>
    </w:rPr>
  </w:style>
  <w:style w:type="character" w:customStyle="1" w:styleId="UnresolvedMention">
    <w:name w:val="Unresolved Mention"/>
    <w:basedOn w:val="DefaultParagraphFont"/>
    <w:uiPriority w:val="99"/>
    <w:semiHidden/>
    <w:unhideWhenUsed/>
    <w:rsid w:val="009209C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30156305">
      <w:marLeft w:val="0"/>
      <w:marRight w:val="0"/>
      <w:marTop w:val="0"/>
      <w:marBottom w:val="0"/>
      <w:divBdr>
        <w:top w:val="none" w:sz="0" w:space="0" w:color="auto"/>
        <w:left w:val="none" w:sz="0" w:space="0" w:color="auto"/>
        <w:bottom w:val="none" w:sz="0" w:space="0" w:color="auto"/>
        <w:right w:val="none" w:sz="0" w:space="0" w:color="auto"/>
      </w:divBdr>
      <w:divsChild>
        <w:div w:id="976760416">
          <w:marLeft w:val="0"/>
          <w:marRight w:val="0"/>
          <w:marTop w:val="0"/>
          <w:marBottom w:val="0"/>
          <w:divBdr>
            <w:top w:val="none" w:sz="0" w:space="0" w:color="auto"/>
            <w:left w:val="none" w:sz="0" w:space="0" w:color="auto"/>
            <w:bottom w:val="none" w:sz="0" w:space="0" w:color="auto"/>
            <w:right w:val="none" w:sz="0" w:space="0" w:color="auto"/>
          </w:divBdr>
        </w:div>
      </w:divsChild>
    </w:div>
    <w:div w:id="1884293161">
      <w:marLeft w:val="0"/>
      <w:marRight w:val="0"/>
      <w:marTop w:val="0"/>
      <w:marBottom w:val="0"/>
      <w:divBdr>
        <w:top w:val="none" w:sz="0" w:space="0" w:color="auto"/>
        <w:left w:val="none" w:sz="0" w:space="0" w:color="auto"/>
        <w:bottom w:val="none" w:sz="0" w:space="0" w:color="auto"/>
        <w:right w:val="none" w:sz="0" w:space="0" w:color="auto"/>
      </w:divBdr>
      <w:divsChild>
        <w:div w:id="18819399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tel.ac.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oursera.org" TargetMode="External"/><Relationship Id="rId4" Type="http://schemas.openxmlformats.org/officeDocument/2006/relationships/settings" Target="settings.xml"/><Relationship Id="rId9" Type="http://schemas.openxmlformats.org/officeDocument/2006/relationships/hyperlink" Target="https://www.autodesk.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SBTET</cp:lastModifiedBy>
  <cp:revision>26</cp:revision>
  <dcterms:created xsi:type="dcterms:W3CDTF">2026-01-13T17:47:00Z</dcterms:created>
  <dcterms:modified xsi:type="dcterms:W3CDTF">2026-02-24T09:56:00Z</dcterms:modified>
  <cp:category/>
</cp:coreProperties>
</file>